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12A" w:rsidRPr="007C612A" w:rsidRDefault="007C612A" w:rsidP="007C612A">
      <w:pPr>
        <w:spacing w:line="274" w:lineRule="exact"/>
        <w:ind w:right="20"/>
        <w:jc w:val="center"/>
        <w:rPr>
          <w:rFonts w:ascii="Times New Roman" w:eastAsiaTheme="minorHAnsi" w:hAnsi="Times New Roman" w:cstheme="minorBidi"/>
          <w:shd w:val="clear" w:color="auto" w:fill="FFFFFF"/>
          <w:lang w:eastAsia="en-US"/>
        </w:rPr>
      </w:pPr>
      <w:bookmarkStart w:id="0" w:name="bookmark0"/>
      <w:r w:rsidRPr="007C612A">
        <w:rPr>
          <w:rFonts w:ascii="Times New Roman" w:eastAsiaTheme="minorHAnsi" w:hAnsi="Times New Roman" w:cstheme="minorBidi"/>
          <w:shd w:val="clear" w:color="auto" w:fill="FFFFFF"/>
          <w:lang w:eastAsia="en-US"/>
        </w:rPr>
        <w:t xml:space="preserve">Муниципальное бюджетное общеобразовательное учреждение </w:t>
      </w:r>
      <w:r w:rsidRPr="007C612A">
        <w:rPr>
          <w:rFonts w:ascii="Times New Roman" w:eastAsiaTheme="minorHAnsi" w:hAnsi="Times New Roman" w:cstheme="minorBidi"/>
          <w:shd w:val="clear" w:color="auto" w:fill="FFFFFF"/>
          <w:lang w:eastAsia="en-US"/>
        </w:rPr>
        <w:br/>
      </w:r>
      <w:proofErr w:type="spellStart"/>
      <w:r w:rsidRPr="007C612A">
        <w:rPr>
          <w:rFonts w:ascii="Times New Roman" w:eastAsiaTheme="minorHAnsi" w:hAnsi="Times New Roman" w:cstheme="minorBidi"/>
          <w:shd w:val="clear" w:color="auto" w:fill="FFFFFF"/>
          <w:lang w:eastAsia="en-US"/>
        </w:rPr>
        <w:t>Родниковская</w:t>
      </w:r>
      <w:proofErr w:type="spellEnd"/>
      <w:r w:rsidRPr="007C612A">
        <w:rPr>
          <w:rFonts w:ascii="Times New Roman" w:eastAsiaTheme="minorHAnsi" w:hAnsi="Times New Roman" w:cstheme="minorBidi"/>
          <w:shd w:val="clear" w:color="auto" w:fill="FFFFFF"/>
          <w:lang w:eastAsia="en-US"/>
        </w:rPr>
        <w:t xml:space="preserve"> средняя общеобразовательная школа (дошкольная группа) </w:t>
      </w:r>
    </w:p>
    <w:p w:rsidR="007C612A" w:rsidRPr="007C612A" w:rsidRDefault="007C612A" w:rsidP="007C612A">
      <w:pPr>
        <w:spacing w:line="274" w:lineRule="exact"/>
        <w:ind w:right="20"/>
        <w:jc w:val="center"/>
        <w:rPr>
          <w:rStyle w:val="1"/>
          <w:rFonts w:eastAsiaTheme="minorHAnsi" w:cstheme="minorBidi"/>
          <w:b w:val="0"/>
          <w:bCs w:val="0"/>
          <w:color w:val="auto"/>
          <w:shd w:val="clear" w:color="auto" w:fill="auto"/>
          <w:lang w:eastAsia="en-US"/>
        </w:rPr>
      </w:pPr>
      <w:r w:rsidRPr="007C612A">
        <w:rPr>
          <w:rFonts w:ascii="Times New Roman" w:eastAsiaTheme="minorHAnsi" w:hAnsi="Times New Roman" w:cstheme="minorBidi"/>
          <w:shd w:val="clear" w:color="auto" w:fill="FFFFFF"/>
          <w:lang w:eastAsia="en-US"/>
        </w:rPr>
        <w:t>Алексеевского муниципального района Республики Татарстан</w:t>
      </w:r>
      <w:r>
        <w:rPr>
          <w:rFonts w:ascii="Times New Roman" w:eastAsiaTheme="minorHAnsi" w:hAnsi="Times New Roman" w:cstheme="minorBidi"/>
          <w:noProof/>
          <w:color w:val="auto"/>
        </w:rPr>
        <mc:AlternateContent>
          <mc:Choice Requires="wps">
            <w:drawing>
              <wp:anchor distT="0" distB="0" distL="3639185" distR="301625" simplePos="0" relativeHeight="251661312" behindDoc="1" locked="0" layoutInCell="1" allowOverlap="1" wp14:anchorId="6BDCBC64" wp14:editId="0E342A30">
                <wp:simplePos x="0" y="0"/>
                <wp:positionH relativeFrom="margin">
                  <wp:posOffset>3851910</wp:posOffset>
                </wp:positionH>
                <wp:positionV relativeFrom="paragraph">
                  <wp:posOffset>464820</wp:posOffset>
                </wp:positionV>
                <wp:extent cx="2822575" cy="942340"/>
                <wp:effectExtent l="0" t="0" r="15875" b="10160"/>
                <wp:wrapTopAndBottom/>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2575" cy="942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612A" w:rsidRDefault="007C612A" w:rsidP="007C612A">
                            <w:pPr>
                              <w:pStyle w:val="21"/>
                              <w:shd w:val="clear" w:color="auto" w:fill="auto"/>
                              <w:spacing w:line="254" w:lineRule="exact"/>
                              <w:ind w:firstLine="0"/>
                              <w:jc w:val="both"/>
                            </w:pPr>
                            <w:r>
                              <w:rPr>
                                <w:rStyle w:val="2Exact"/>
                                <w:color w:val="000000"/>
                              </w:rPr>
                              <w:t>УТВЕРЖДАЮ:</w:t>
                            </w:r>
                          </w:p>
                          <w:p w:rsidR="007C612A" w:rsidRDefault="007C612A" w:rsidP="007C612A">
                            <w:pPr>
                              <w:pStyle w:val="21"/>
                              <w:shd w:val="clear" w:color="auto" w:fill="auto"/>
                              <w:spacing w:line="254" w:lineRule="exact"/>
                              <w:ind w:firstLine="0"/>
                              <w:jc w:val="left"/>
                            </w:pPr>
                            <w:r>
                              <w:rPr>
                                <w:rStyle w:val="2Exact"/>
                                <w:color w:val="000000"/>
                              </w:rPr>
                              <w:t xml:space="preserve">Директор МБОУ </w:t>
                            </w:r>
                            <w:proofErr w:type="spellStart"/>
                            <w:r>
                              <w:rPr>
                                <w:rStyle w:val="2Exact"/>
                                <w:color w:val="000000"/>
                              </w:rPr>
                              <w:t>Родниковской</w:t>
                            </w:r>
                            <w:proofErr w:type="spellEnd"/>
                            <w:r>
                              <w:rPr>
                                <w:rStyle w:val="2Exact"/>
                                <w:color w:val="000000"/>
                              </w:rPr>
                              <w:t xml:space="preserve"> СОШ</w:t>
                            </w:r>
                          </w:p>
                          <w:p w:rsidR="007C612A" w:rsidRDefault="007C612A" w:rsidP="007C612A">
                            <w:pPr>
                              <w:pStyle w:val="21"/>
                              <w:shd w:val="clear" w:color="auto" w:fill="auto"/>
                              <w:tabs>
                                <w:tab w:val="left" w:leader="underscore" w:pos="1109"/>
                              </w:tabs>
                              <w:spacing w:after="192" w:line="254" w:lineRule="exact"/>
                              <w:ind w:firstLine="0"/>
                              <w:jc w:val="both"/>
                            </w:pPr>
                            <w:r>
                              <w:rPr>
                                <w:rStyle w:val="2Exact"/>
                                <w:color w:val="000000"/>
                              </w:rPr>
                              <w:tab/>
                            </w:r>
                            <w:proofErr w:type="spellStart"/>
                            <w:r>
                              <w:rPr>
                                <w:rStyle w:val="2Exact"/>
                                <w:color w:val="000000"/>
                              </w:rPr>
                              <w:t>Л.Н.Плотникова</w:t>
                            </w:r>
                            <w:proofErr w:type="spellEnd"/>
                          </w:p>
                          <w:p w:rsidR="007C612A" w:rsidRDefault="007C612A" w:rsidP="007C612A">
                            <w:pPr>
                              <w:pStyle w:val="21"/>
                              <w:shd w:val="clear" w:color="auto" w:fill="auto"/>
                              <w:spacing w:line="240" w:lineRule="exact"/>
                              <w:ind w:firstLine="0"/>
                              <w:jc w:val="both"/>
                            </w:pPr>
                            <w:r>
                              <w:rPr>
                                <w:rStyle w:val="2Exact"/>
                                <w:color w:val="000000"/>
                              </w:rPr>
                              <w:t xml:space="preserve">Приказ №_______ от ____________ </w:t>
                            </w:r>
                            <w:proofErr w:type="gramStart"/>
                            <w:r>
                              <w:rPr>
                                <w:rStyle w:val="2Exact"/>
                                <w:color w:val="000000"/>
                              </w:rPr>
                              <w:t>г</w:t>
                            </w:r>
                            <w:proofErr w:type="gramEnd"/>
                            <w:r>
                              <w:rPr>
                                <w:rStyle w:val="2Exact"/>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303.3pt;margin-top:36.6pt;width:222.25pt;height:74.2pt;z-index:-251655168;visibility:visible;mso-wrap-style:square;mso-width-percent:0;mso-height-percent:0;mso-wrap-distance-left:286.55pt;mso-wrap-distance-top:0;mso-wrap-distance-right:23.7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" filled="f" stroked="f">
                <v:textbox inset="0,0,0,0">
                  <w:txbxContent>
                    <w:p w:rsidR="007C612A" w:rsidRDefault="007C612A" w:rsidP="007C612A">
                      <w:pPr>
                        <w:pStyle w:val="21"/>
                        <w:shd w:val="clear" w:color="auto" w:fill="auto"/>
                        <w:spacing w:line="254" w:lineRule="exact"/>
                        <w:ind w:firstLine="0"/>
                        <w:jc w:val="both"/>
                      </w:pPr>
                      <w:r>
                        <w:rPr>
                          <w:rStyle w:val="2Exact"/>
                          <w:color w:val="000000"/>
                        </w:rPr>
                        <w:t>УТВЕРЖДАЮ:</w:t>
                      </w:r>
                    </w:p>
                    <w:p w:rsidR="007C612A" w:rsidRDefault="007C612A" w:rsidP="007C612A">
                      <w:pPr>
                        <w:pStyle w:val="21"/>
                        <w:shd w:val="clear" w:color="auto" w:fill="auto"/>
                        <w:spacing w:line="254" w:lineRule="exact"/>
                        <w:ind w:firstLine="0"/>
                        <w:jc w:val="left"/>
                      </w:pPr>
                      <w:r>
                        <w:rPr>
                          <w:rStyle w:val="2Exact"/>
                          <w:color w:val="000000"/>
                        </w:rPr>
                        <w:t xml:space="preserve">Директор МБОУ </w:t>
                      </w:r>
                      <w:proofErr w:type="spellStart"/>
                      <w:r>
                        <w:rPr>
                          <w:rStyle w:val="2Exact"/>
                          <w:color w:val="000000"/>
                        </w:rPr>
                        <w:t>Родниковской</w:t>
                      </w:r>
                      <w:proofErr w:type="spellEnd"/>
                      <w:r>
                        <w:rPr>
                          <w:rStyle w:val="2Exact"/>
                          <w:color w:val="000000"/>
                        </w:rPr>
                        <w:t xml:space="preserve"> СОШ</w:t>
                      </w:r>
                    </w:p>
                    <w:p w:rsidR="007C612A" w:rsidRDefault="007C612A" w:rsidP="007C612A">
                      <w:pPr>
                        <w:pStyle w:val="21"/>
                        <w:shd w:val="clear" w:color="auto" w:fill="auto"/>
                        <w:tabs>
                          <w:tab w:val="left" w:leader="underscore" w:pos="1109"/>
                        </w:tabs>
                        <w:spacing w:after="192" w:line="254" w:lineRule="exact"/>
                        <w:ind w:firstLine="0"/>
                        <w:jc w:val="both"/>
                      </w:pPr>
                      <w:r>
                        <w:rPr>
                          <w:rStyle w:val="2Exact"/>
                          <w:color w:val="000000"/>
                        </w:rPr>
                        <w:tab/>
                      </w:r>
                      <w:proofErr w:type="spellStart"/>
                      <w:r>
                        <w:rPr>
                          <w:rStyle w:val="2Exact"/>
                          <w:color w:val="000000"/>
                        </w:rPr>
                        <w:t>Л.Н.Плотникова</w:t>
                      </w:r>
                      <w:proofErr w:type="spellEnd"/>
                    </w:p>
                    <w:p w:rsidR="007C612A" w:rsidRDefault="007C612A" w:rsidP="007C612A">
                      <w:pPr>
                        <w:pStyle w:val="21"/>
                        <w:shd w:val="clear" w:color="auto" w:fill="auto"/>
                        <w:spacing w:line="240" w:lineRule="exact"/>
                        <w:ind w:firstLine="0"/>
                        <w:jc w:val="both"/>
                      </w:pPr>
                      <w:r>
                        <w:rPr>
                          <w:rStyle w:val="2Exact"/>
                          <w:color w:val="000000"/>
                        </w:rPr>
                        <w:t xml:space="preserve">Приказ №_______ от ____________ </w:t>
                      </w:r>
                      <w:proofErr w:type="gramStart"/>
                      <w:r>
                        <w:rPr>
                          <w:rStyle w:val="2Exact"/>
                          <w:color w:val="000000"/>
                        </w:rPr>
                        <w:t>г</w:t>
                      </w:r>
                      <w:proofErr w:type="gramEnd"/>
                      <w:r>
                        <w:rPr>
                          <w:rStyle w:val="2Exact"/>
                          <w:color w:val="000000"/>
                        </w:rPr>
                        <w:t>.</w:t>
                      </w:r>
                    </w:p>
                  </w:txbxContent>
                </v:textbox>
                <w10:wrap type="topAndBottom" anchorx="margin"/>
              </v:shape>
            </w:pict>
          </mc:Fallback>
        </mc:AlternateContent>
      </w:r>
      <w:r>
        <w:rPr>
          <w:rFonts w:ascii="Times New Roman" w:eastAsiaTheme="minorHAnsi" w:hAnsi="Times New Roman" w:cstheme="minorBidi"/>
          <w:noProof/>
          <w:color w:val="auto"/>
        </w:rPr>
        <mc:AlternateContent>
          <mc:Choice Requires="wps">
            <w:drawing>
              <wp:anchor distT="211455" distB="26035" distL="63500" distR="3852545" simplePos="0" relativeHeight="251662336" behindDoc="1" locked="0" layoutInCell="1" allowOverlap="1" wp14:anchorId="02432F76" wp14:editId="668061EF">
                <wp:simplePos x="0" y="0"/>
                <wp:positionH relativeFrom="margin">
                  <wp:posOffset>266065</wp:posOffset>
                </wp:positionH>
                <wp:positionV relativeFrom="paragraph">
                  <wp:posOffset>504190</wp:posOffset>
                </wp:positionV>
                <wp:extent cx="2647315" cy="695960"/>
                <wp:effectExtent l="0" t="0" r="635" b="8890"/>
                <wp:wrapTopAndBottom/>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315" cy="695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612A" w:rsidRDefault="007C612A" w:rsidP="007C612A">
                            <w:pPr>
                              <w:pStyle w:val="21"/>
                              <w:shd w:val="clear" w:color="auto" w:fill="auto"/>
                              <w:ind w:firstLine="0"/>
                              <w:jc w:val="both"/>
                            </w:pPr>
                            <w:r>
                              <w:rPr>
                                <w:rStyle w:val="2Exact"/>
                                <w:color w:val="000000"/>
                              </w:rPr>
                              <w:t>ПРИНЯТО</w:t>
                            </w:r>
                          </w:p>
                          <w:p w:rsidR="007C612A" w:rsidRDefault="007C612A" w:rsidP="007C612A">
                            <w:pPr>
                              <w:pStyle w:val="21"/>
                              <w:shd w:val="clear" w:color="auto" w:fill="auto"/>
                              <w:ind w:right="180" w:firstLine="0"/>
                              <w:jc w:val="both"/>
                              <w:rPr>
                                <w:rStyle w:val="2Exact"/>
                                <w:color w:val="000000"/>
                              </w:rPr>
                            </w:pPr>
                            <w:r>
                              <w:rPr>
                                <w:rStyle w:val="2Exact"/>
                                <w:color w:val="000000"/>
                              </w:rPr>
                              <w:t>На Педагогическом Совете</w:t>
                            </w:r>
                          </w:p>
                          <w:p w:rsidR="007C612A" w:rsidRDefault="007C612A" w:rsidP="007C612A">
                            <w:pPr>
                              <w:pStyle w:val="21"/>
                              <w:shd w:val="clear" w:color="auto" w:fill="auto"/>
                              <w:ind w:right="180" w:firstLine="0"/>
                              <w:jc w:val="both"/>
                              <w:rPr>
                                <w:rStyle w:val="2Exact"/>
                                <w:color w:val="000000"/>
                              </w:rPr>
                            </w:pPr>
                            <w:r>
                              <w:rPr>
                                <w:rStyle w:val="2Exact"/>
                                <w:color w:val="000000"/>
                              </w:rPr>
                              <w:t xml:space="preserve"> МБОУ </w:t>
                            </w:r>
                            <w:proofErr w:type="spellStart"/>
                            <w:r>
                              <w:rPr>
                                <w:rStyle w:val="2Exact"/>
                                <w:color w:val="000000"/>
                              </w:rPr>
                              <w:t>Родниковской</w:t>
                            </w:r>
                            <w:proofErr w:type="spellEnd"/>
                            <w:r>
                              <w:rPr>
                                <w:rStyle w:val="2Exact"/>
                                <w:color w:val="000000"/>
                              </w:rPr>
                              <w:t xml:space="preserve"> СОШ</w:t>
                            </w:r>
                          </w:p>
                          <w:p w:rsidR="007C612A" w:rsidRDefault="007C612A" w:rsidP="007C612A">
                            <w:pPr>
                              <w:pStyle w:val="21"/>
                              <w:shd w:val="clear" w:color="auto" w:fill="auto"/>
                              <w:ind w:right="180" w:firstLine="0"/>
                              <w:jc w:val="both"/>
                            </w:pPr>
                            <w:r>
                              <w:rPr>
                                <w:rStyle w:val="2Exact"/>
                                <w:color w:val="000000"/>
                              </w:rPr>
                              <w:t xml:space="preserve"> Протокол №____ от ____________</w:t>
                            </w:r>
                            <w:proofErr w:type="gramStart"/>
                            <w:r>
                              <w:rPr>
                                <w:rStyle w:val="2Exact"/>
                                <w:color w:val="000000"/>
                              </w:rPr>
                              <w:t>г</w:t>
                            </w:r>
                            <w:proofErr w:type="gramEnd"/>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 o:spid="_x0000_s1027" type="#_x0000_t202" style="position:absolute;left:0;text-align:left;margin-left:20.95pt;margin-top:39.7pt;width:208.45pt;height:54.8pt;z-index:-251654144;visibility:visible;mso-wrap-style:square;mso-width-percent:0;mso-height-percent:0;mso-wrap-distance-left:5pt;mso-wrap-distance-top:16.65pt;mso-wrap-distance-right:303.35pt;mso-wrap-distance-bottom:2.0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" filled="f" stroked="f">
                <v:textbox style="mso-fit-shape-to-text:t" inset="0,0,0,0">
                  <w:txbxContent>
                    <w:p w:rsidR="007C612A" w:rsidRDefault="007C612A" w:rsidP="007C612A">
                      <w:pPr>
                        <w:pStyle w:val="21"/>
                        <w:shd w:val="clear" w:color="auto" w:fill="auto"/>
                        <w:ind w:firstLine="0"/>
                        <w:jc w:val="both"/>
                      </w:pPr>
                      <w:r>
                        <w:rPr>
                          <w:rStyle w:val="2Exact"/>
                          <w:color w:val="000000"/>
                        </w:rPr>
                        <w:t>ПРИНЯТО</w:t>
                      </w:r>
                    </w:p>
                    <w:p w:rsidR="007C612A" w:rsidRDefault="007C612A" w:rsidP="007C612A">
                      <w:pPr>
                        <w:pStyle w:val="21"/>
                        <w:shd w:val="clear" w:color="auto" w:fill="auto"/>
                        <w:ind w:right="180" w:firstLine="0"/>
                        <w:jc w:val="both"/>
                        <w:rPr>
                          <w:rStyle w:val="2Exact"/>
                          <w:color w:val="000000"/>
                        </w:rPr>
                      </w:pPr>
                      <w:r>
                        <w:rPr>
                          <w:rStyle w:val="2Exact"/>
                          <w:color w:val="000000"/>
                        </w:rPr>
                        <w:t>На Педагогическом Совете</w:t>
                      </w:r>
                    </w:p>
                    <w:p w:rsidR="007C612A" w:rsidRDefault="007C612A" w:rsidP="007C612A">
                      <w:pPr>
                        <w:pStyle w:val="21"/>
                        <w:shd w:val="clear" w:color="auto" w:fill="auto"/>
                        <w:ind w:right="180" w:firstLine="0"/>
                        <w:jc w:val="both"/>
                        <w:rPr>
                          <w:rStyle w:val="2Exact"/>
                          <w:color w:val="000000"/>
                        </w:rPr>
                      </w:pPr>
                      <w:r>
                        <w:rPr>
                          <w:rStyle w:val="2Exact"/>
                          <w:color w:val="000000"/>
                        </w:rPr>
                        <w:t xml:space="preserve"> МБОУ </w:t>
                      </w:r>
                      <w:proofErr w:type="spellStart"/>
                      <w:r>
                        <w:rPr>
                          <w:rStyle w:val="2Exact"/>
                          <w:color w:val="000000"/>
                        </w:rPr>
                        <w:t>Родниковской</w:t>
                      </w:r>
                      <w:proofErr w:type="spellEnd"/>
                      <w:r>
                        <w:rPr>
                          <w:rStyle w:val="2Exact"/>
                          <w:color w:val="000000"/>
                        </w:rPr>
                        <w:t xml:space="preserve"> СОШ</w:t>
                      </w:r>
                    </w:p>
                    <w:p w:rsidR="007C612A" w:rsidRDefault="007C612A" w:rsidP="007C612A">
                      <w:pPr>
                        <w:pStyle w:val="21"/>
                        <w:shd w:val="clear" w:color="auto" w:fill="auto"/>
                        <w:ind w:right="180" w:firstLine="0"/>
                        <w:jc w:val="both"/>
                      </w:pPr>
                      <w:r>
                        <w:rPr>
                          <w:rStyle w:val="2Exact"/>
                          <w:color w:val="000000"/>
                        </w:rPr>
                        <w:t xml:space="preserve"> Протокол №____ от ____________</w:t>
                      </w:r>
                      <w:proofErr w:type="gramStart"/>
                      <w:r>
                        <w:rPr>
                          <w:rStyle w:val="2Exact"/>
                          <w:color w:val="000000"/>
                        </w:rPr>
                        <w:t>г</w:t>
                      </w:r>
                      <w:proofErr w:type="gramEnd"/>
                    </w:p>
                  </w:txbxContent>
                </v:textbox>
                <w10:wrap type="topAndBottom" anchorx="margin"/>
              </v:shape>
            </w:pict>
          </mc:Fallback>
        </mc:AlternateContent>
      </w:r>
    </w:p>
    <w:p w:rsidR="007C612A" w:rsidRPr="007C612A" w:rsidRDefault="007C612A" w:rsidP="007C612A">
      <w:pPr>
        <w:jc w:val="center"/>
      </w:pPr>
      <w:bookmarkStart w:id="1" w:name="_GoBack"/>
      <w:r w:rsidRPr="007C612A">
        <w:rPr>
          <w:rStyle w:val="3"/>
          <w:bCs w:val="0"/>
          <w:sz w:val="24"/>
          <w:szCs w:val="24"/>
        </w:rPr>
        <w:t>ПОЛОЖЕНИЕ</w:t>
      </w:r>
    </w:p>
    <w:p w:rsidR="007C612A" w:rsidRPr="007C612A" w:rsidRDefault="007C612A" w:rsidP="007C612A">
      <w:pPr>
        <w:jc w:val="center"/>
      </w:pPr>
      <w:r w:rsidRPr="007C612A">
        <w:rPr>
          <w:rStyle w:val="3"/>
          <w:bCs w:val="0"/>
          <w:sz w:val="24"/>
          <w:szCs w:val="24"/>
        </w:rPr>
        <w:t>определяющее соотношение учебной и другой педагогической работы</w:t>
      </w:r>
      <w:r w:rsidRPr="007C612A">
        <w:rPr>
          <w:rStyle w:val="3"/>
          <w:bCs w:val="0"/>
          <w:sz w:val="24"/>
          <w:szCs w:val="24"/>
        </w:rPr>
        <w:br/>
        <w:t>в пределах рабочей недели с учетом специальности и квалификации</w:t>
      </w:r>
    </w:p>
    <w:p w:rsidR="007C612A" w:rsidRPr="007C612A" w:rsidRDefault="007C612A" w:rsidP="007C612A">
      <w:pPr>
        <w:jc w:val="center"/>
      </w:pPr>
      <w:r w:rsidRPr="007C612A">
        <w:rPr>
          <w:rStyle w:val="3"/>
          <w:bCs w:val="0"/>
          <w:sz w:val="24"/>
          <w:szCs w:val="24"/>
        </w:rPr>
        <w:t>педагогических работников</w:t>
      </w:r>
    </w:p>
    <w:p w:rsidR="007C612A" w:rsidRDefault="007C612A" w:rsidP="007C612A">
      <w:pPr>
        <w:jc w:val="center"/>
        <w:rPr>
          <w:rStyle w:val="3"/>
          <w:bCs w:val="0"/>
          <w:sz w:val="24"/>
          <w:szCs w:val="24"/>
        </w:rPr>
      </w:pPr>
      <w:r w:rsidRPr="007C612A">
        <w:rPr>
          <w:rStyle w:val="3"/>
          <w:bCs w:val="0"/>
          <w:sz w:val="24"/>
          <w:szCs w:val="24"/>
        </w:rPr>
        <w:t xml:space="preserve">в </w:t>
      </w:r>
      <w:r w:rsidRPr="007C612A">
        <w:rPr>
          <w:rStyle w:val="3"/>
          <w:bCs w:val="0"/>
          <w:sz w:val="24"/>
          <w:szCs w:val="24"/>
        </w:rPr>
        <w:t xml:space="preserve">МБОУ </w:t>
      </w:r>
      <w:proofErr w:type="spellStart"/>
      <w:r w:rsidRPr="007C612A">
        <w:rPr>
          <w:rStyle w:val="3"/>
          <w:bCs w:val="0"/>
          <w:sz w:val="24"/>
          <w:szCs w:val="24"/>
        </w:rPr>
        <w:t>Родниковской</w:t>
      </w:r>
      <w:proofErr w:type="spellEnd"/>
      <w:r w:rsidRPr="007C612A">
        <w:rPr>
          <w:rStyle w:val="3"/>
          <w:bCs w:val="0"/>
          <w:sz w:val="24"/>
          <w:szCs w:val="24"/>
        </w:rPr>
        <w:t xml:space="preserve"> СОШ (дошкольная группа)</w:t>
      </w:r>
      <w:bookmarkEnd w:id="1"/>
    </w:p>
    <w:p w:rsidR="007C612A" w:rsidRPr="007C612A" w:rsidRDefault="007C612A" w:rsidP="007C612A">
      <w:pPr>
        <w:jc w:val="center"/>
        <w:rPr>
          <w:rStyle w:val="1"/>
          <w:bCs w:val="0"/>
          <w:color w:val="auto"/>
          <w:shd w:val="clear" w:color="auto" w:fill="auto"/>
        </w:rPr>
      </w:pPr>
    </w:p>
    <w:p w:rsidR="007C612A" w:rsidRDefault="007C612A" w:rsidP="007C612A">
      <w:pPr>
        <w:pStyle w:val="11"/>
        <w:keepNext/>
        <w:keepLines/>
        <w:numPr>
          <w:ilvl w:val="0"/>
          <w:numId w:val="1"/>
        </w:numPr>
        <w:shd w:val="clear" w:color="auto" w:fill="auto"/>
        <w:tabs>
          <w:tab w:val="left" w:pos="824"/>
        </w:tabs>
        <w:spacing w:after="270" w:line="240" w:lineRule="exact"/>
        <w:ind w:left="380"/>
      </w:pPr>
      <w:r>
        <w:rPr>
          <w:noProof/>
          <w:lang w:eastAsia="ru-RU"/>
        </w:rPr>
        <mc:AlternateContent>
          <mc:Choice Requires="wps">
            <w:drawing>
              <wp:anchor distT="0" distB="0" distL="63500" distR="234950" simplePos="0" relativeHeight="251659264" behindDoc="1" locked="0" layoutInCell="1" allowOverlap="1" wp14:anchorId="081B30F7" wp14:editId="163231B3">
                <wp:simplePos x="0" y="0"/>
                <wp:positionH relativeFrom="margin">
                  <wp:posOffset>-941070</wp:posOffset>
                </wp:positionH>
                <wp:positionV relativeFrom="paragraph">
                  <wp:posOffset>43180</wp:posOffset>
                </wp:positionV>
                <wp:extent cx="208280" cy="213360"/>
                <wp:effectExtent l="0" t="0" r="1270" b="15240"/>
                <wp:wrapSquare wrapText="right"/>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280"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612A" w:rsidRDefault="007C612A" w:rsidP="007C612A">
                            <w:pPr>
                              <w:pStyle w:val="5"/>
                              <w:shd w:val="clear" w:color="auto" w:fill="auto"/>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 o:spid="_x0000_s1028" type="#_x0000_t202" style="position:absolute;left:0;text-align:left;margin-left:-74.1pt;margin-top:3.4pt;width:16.4pt;height:16.8pt;z-index:-251657216;visibility:visible;mso-wrap-style:square;mso-width-percent:0;mso-height-percent:0;mso-wrap-distance-left:5pt;mso-wrap-distance-top:0;mso-wrap-distance-right:18.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" filled="f" stroked="f">
                <v:textbox style="mso-fit-shape-to-text:t" inset="0,0,0,0">
                  <w:txbxContent>
                    <w:p w:rsidR="007C612A" w:rsidRDefault="007C612A" w:rsidP="007C612A">
                      <w:pPr>
                        <w:pStyle w:val="5"/>
                        <w:shd w:val="clear" w:color="auto" w:fill="auto"/>
                      </w:pPr>
                    </w:p>
                  </w:txbxContent>
                </v:textbox>
                <w10:wrap type="square" side="right" anchorx="margin"/>
              </v:shape>
            </w:pict>
          </mc:Fallback>
        </mc:AlternateContent>
      </w:r>
      <w:r>
        <w:rPr>
          <w:rStyle w:val="1"/>
          <w:b/>
          <w:bCs/>
          <w:color w:val="000000"/>
        </w:rPr>
        <w:t>Общие положения</w:t>
      </w:r>
      <w:bookmarkEnd w:id="0"/>
    </w:p>
    <w:p w:rsidR="007C612A" w:rsidRDefault="007C612A" w:rsidP="007C612A">
      <w:pPr>
        <w:pStyle w:val="21"/>
        <w:numPr>
          <w:ilvl w:val="1"/>
          <w:numId w:val="1"/>
        </w:numPr>
        <w:shd w:val="clear" w:color="auto" w:fill="auto"/>
        <w:spacing w:line="250" w:lineRule="exact"/>
        <w:ind w:firstLine="709"/>
        <w:jc w:val="both"/>
      </w:pPr>
      <w:proofErr w:type="gramStart"/>
      <w:r>
        <w:rPr>
          <w:rStyle w:val="2"/>
          <w:color w:val="000000"/>
        </w:rPr>
        <w:t xml:space="preserve">Настоящее Положение о соотношении учебной и другой педагогической работы в пределах рабочей недели и учебного года педагогических работников (далее Положение) муниципального бюджетного общеобразовательного учреждения МБОУ </w:t>
      </w:r>
      <w:proofErr w:type="spellStart"/>
      <w:r>
        <w:rPr>
          <w:rStyle w:val="2"/>
          <w:color w:val="000000"/>
        </w:rPr>
        <w:t>Родниковской</w:t>
      </w:r>
      <w:proofErr w:type="spellEnd"/>
      <w:r>
        <w:rPr>
          <w:rStyle w:val="2"/>
          <w:color w:val="000000"/>
        </w:rPr>
        <w:t xml:space="preserve"> СОШ 9дошкольной группе) основано на законодательных нормативных актах Правительства России:</w:t>
      </w:r>
      <w:proofErr w:type="gramEnd"/>
    </w:p>
    <w:p w:rsidR="007C612A" w:rsidRDefault="007C612A" w:rsidP="007C612A">
      <w:pPr>
        <w:pStyle w:val="21"/>
        <w:numPr>
          <w:ilvl w:val="0"/>
          <w:numId w:val="2"/>
        </w:numPr>
        <w:shd w:val="clear" w:color="auto" w:fill="auto"/>
        <w:tabs>
          <w:tab w:val="left" w:pos="730"/>
        </w:tabs>
        <w:spacing w:line="250" w:lineRule="exact"/>
        <w:ind w:firstLine="709"/>
        <w:jc w:val="both"/>
      </w:pPr>
      <w:r>
        <w:rPr>
          <w:rStyle w:val="2"/>
          <w:color w:val="000000"/>
        </w:rPr>
        <w:t>часть 6 статья 47 Федерального закона от 29.12.2012 года № 273-ФЗ (ред. от 08.12.2020) «Об образовании в Российской Федерации» (с изм. и доп., вступ. в силу с 01.01.2021),</w:t>
      </w:r>
    </w:p>
    <w:p w:rsidR="007C612A" w:rsidRDefault="007C612A" w:rsidP="007C612A">
      <w:pPr>
        <w:pStyle w:val="21"/>
        <w:numPr>
          <w:ilvl w:val="0"/>
          <w:numId w:val="2"/>
        </w:numPr>
        <w:shd w:val="clear" w:color="auto" w:fill="auto"/>
        <w:tabs>
          <w:tab w:val="left" w:pos="824"/>
        </w:tabs>
        <w:spacing w:line="250" w:lineRule="exact"/>
        <w:ind w:firstLine="709"/>
        <w:jc w:val="both"/>
      </w:pPr>
      <w:r>
        <w:rPr>
          <w:rStyle w:val="2"/>
          <w:color w:val="000000"/>
        </w:rPr>
        <w:t xml:space="preserve">Приказ </w:t>
      </w:r>
      <w:proofErr w:type="spellStart"/>
      <w:r>
        <w:rPr>
          <w:rStyle w:val="2"/>
          <w:color w:val="000000"/>
        </w:rPr>
        <w:t>Минобрнауки</w:t>
      </w:r>
      <w:proofErr w:type="spellEnd"/>
      <w:r>
        <w:rPr>
          <w:rStyle w:val="2"/>
          <w:color w:val="000000"/>
        </w:rPr>
        <w:t xml:space="preserve"> России от 22.12.2014 №</w:t>
      </w:r>
      <w:r w:rsidRPr="0084055E">
        <w:rPr>
          <w:rStyle w:val="2"/>
          <w:color w:val="000000"/>
        </w:rPr>
        <w:t xml:space="preserve"> </w:t>
      </w:r>
      <w:r>
        <w:rPr>
          <w:rStyle w:val="2"/>
          <w:color w:val="000000"/>
        </w:rPr>
        <w:t>1601 (ред. от 13.05.2019)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(Зарегистрировано в Минюсте России 25.02.2015 № 36204)</w:t>
      </w:r>
    </w:p>
    <w:p w:rsidR="007C612A" w:rsidRDefault="007C612A" w:rsidP="007C612A">
      <w:pPr>
        <w:pStyle w:val="21"/>
        <w:numPr>
          <w:ilvl w:val="0"/>
          <w:numId w:val="2"/>
        </w:numPr>
        <w:shd w:val="clear" w:color="auto" w:fill="auto"/>
        <w:tabs>
          <w:tab w:val="left" w:pos="788"/>
        </w:tabs>
        <w:spacing w:line="250" w:lineRule="exact"/>
        <w:ind w:firstLine="709"/>
        <w:jc w:val="both"/>
      </w:pPr>
      <w:r>
        <w:rPr>
          <w:rStyle w:val="2"/>
          <w:color w:val="000000"/>
        </w:rPr>
        <w:t xml:space="preserve">приказ </w:t>
      </w:r>
      <w:proofErr w:type="spellStart"/>
      <w:r>
        <w:rPr>
          <w:rStyle w:val="2"/>
          <w:color w:val="000000"/>
        </w:rPr>
        <w:t>Минобрнауки</w:t>
      </w:r>
      <w:proofErr w:type="spellEnd"/>
      <w:r>
        <w:rPr>
          <w:rStyle w:val="2"/>
          <w:color w:val="000000"/>
        </w:rPr>
        <w:t xml:space="preserve"> РФ от 11.05.2016 № 536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p>
    <w:p w:rsidR="007C612A" w:rsidRDefault="007C612A" w:rsidP="007C612A">
      <w:pPr>
        <w:pStyle w:val="21"/>
        <w:numPr>
          <w:ilvl w:val="0"/>
          <w:numId w:val="2"/>
        </w:numPr>
        <w:shd w:val="clear" w:color="auto" w:fill="auto"/>
        <w:tabs>
          <w:tab w:val="left" w:pos="730"/>
        </w:tabs>
        <w:spacing w:line="250" w:lineRule="exact"/>
        <w:ind w:firstLine="709"/>
        <w:jc w:val="both"/>
      </w:pPr>
      <w:r>
        <w:rPr>
          <w:rStyle w:val="2"/>
          <w:color w:val="000000"/>
        </w:rPr>
        <w:t>Трудовым кодексом Российской Федерации,</w:t>
      </w:r>
    </w:p>
    <w:p w:rsidR="007C612A" w:rsidRDefault="007C612A" w:rsidP="007C612A">
      <w:pPr>
        <w:pStyle w:val="21"/>
        <w:numPr>
          <w:ilvl w:val="0"/>
          <w:numId w:val="2"/>
        </w:numPr>
        <w:shd w:val="clear" w:color="auto" w:fill="auto"/>
        <w:tabs>
          <w:tab w:val="left" w:pos="735"/>
        </w:tabs>
        <w:ind w:left="480" w:firstLine="0"/>
        <w:jc w:val="both"/>
      </w:pPr>
      <w:r>
        <w:rPr>
          <w:rStyle w:val="2"/>
          <w:color w:val="000000"/>
        </w:rPr>
        <w:t>Устава и иных локальных актов Учреждения, касающихся образовательной деятельности в Учреждении.</w:t>
      </w:r>
    </w:p>
    <w:p w:rsidR="007C612A" w:rsidRDefault="007C612A" w:rsidP="007C612A">
      <w:pPr>
        <w:pStyle w:val="21"/>
        <w:numPr>
          <w:ilvl w:val="1"/>
          <w:numId w:val="1"/>
        </w:numPr>
        <w:shd w:val="clear" w:color="auto" w:fill="auto"/>
        <w:tabs>
          <w:tab w:val="left" w:pos="495"/>
        </w:tabs>
        <w:ind w:firstLine="709"/>
        <w:jc w:val="both"/>
      </w:pPr>
      <w:r>
        <w:rPr>
          <w:rStyle w:val="2"/>
          <w:color w:val="000000"/>
        </w:rPr>
        <w:t>Положение - это локальный нормативный акт, регламентирующий соотношение учебной и другой педагогической работы в пределах рабочей недели и календарного года с учетом количества часов по учебному плану, специальности и квалификации работников в Учреждении.</w:t>
      </w:r>
    </w:p>
    <w:p w:rsidR="007C612A" w:rsidRDefault="007C612A" w:rsidP="007C612A">
      <w:pPr>
        <w:pStyle w:val="21"/>
        <w:numPr>
          <w:ilvl w:val="1"/>
          <w:numId w:val="1"/>
        </w:numPr>
        <w:shd w:val="clear" w:color="auto" w:fill="auto"/>
        <w:tabs>
          <w:tab w:val="left" w:pos="452"/>
        </w:tabs>
        <w:spacing w:line="269" w:lineRule="exact"/>
        <w:ind w:firstLine="709"/>
        <w:jc w:val="both"/>
      </w:pPr>
      <w:r>
        <w:rPr>
          <w:rStyle w:val="2"/>
          <w:color w:val="000000"/>
        </w:rPr>
        <w:t>Действие Положения распространяется только на штатных работников Учреждения,</w:t>
      </w:r>
      <w:r>
        <w:t xml:space="preserve"> </w:t>
      </w:r>
      <w:r w:rsidRPr="0084055E">
        <w:rPr>
          <w:rStyle w:val="2"/>
          <w:color w:val="000000"/>
        </w:rPr>
        <w:t xml:space="preserve">чьи должности относятся к </w:t>
      </w:r>
      <w:proofErr w:type="gramStart"/>
      <w:r w:rsidRPr="0084055E">
        <w:rPr>
          <w:rStyle w:val="2"/>
          <w:color w:val="000000"/>
        </w:rPr>
        <w:t>педагогическим</w:t>
      </w:r>
      <w:proofErr w:type="gramEnd"/>
      <w:r w:rsidRPr="0084055E">
        <w:rPr>
          <w:rStyle w:val="2"/>
          <w:color w:val="000000"/>
        </w:rPr>
        <w:t>:</w:t>
      </w:r>
      <w:r>
        <w:rPr>
          <w:rStyle w:val="2"/>
          <w:color w:val="000000"/>
        </w:rPr>
        <w:t xml:space="preserve"> </w:t>
      </w:r>
      <w:r w:rsidRPr="0084055E">
        <w:rPr>
          <w:rStyle w:val="2"/>
          <w:color w:val="000000"/>
        </w:rPr>
        <w:t>воспитатели.</w:t>
      </w:r>
    </w:p>
    <w:p w:rsidR="007C612A" w:rsidRDefault="007C612A" w:rsidP="007C612A">
      <w:pPr>
        <w:pStyle w:val="21"/>
        <w:numPr>
          <w:ilvl w:val="1"/>
          <w:numId w:val="1"/>
        </w:numPr>
        <w:shd w:val="clear" w:color="auto" w:fill="auto"/>
        <w:tabs>
          <w:tab w:val="left" w:pos="481"/>
        </w:tabs>
        <w:spacing w:line="264" w:lineRule="exact"/>
        <w:ind w:firstLine="709"/>
        <w:jc w:val="both"/>
      </w:pPr>
      <w:r>
        <w:rPr>
          <w:rStyle w:val="2"/>
          <w:color w:val="000000"/>
        </w:rPr>
        <w:t>Соотношение учебной и другой педагогической работы в пределах рабочей недели и учебного года педагогических работников рассчитывается в соответствии с количеством ставок по данной должности в штатном расписании.</w:t>
      </w:r>
    </w:p>
    <w:p w:rsidR="007C612A" w:rsidRDefault="007C612A" w:rsidP="007C612A">
      <w:pPr>
        <w:pStyle w:val="21"/>
        <w:numPr>
          <w:ilvl w:val="1"/>
          <w:numId w:val="1"/>
        </w:numPr>
        <w:shd w:val="clear" w:color="auto" w:fill="auto"/>
        <w:tabs>
          <w:tab w:val="left" w:pos="481"/>
        </w:tabs>
        <w:spacing w:line="269" w:lineRule="exact"/>
        <w:ind w:firstLine="709"/>
        <w:jc w:val="both"/>
      </w:pPr>
      <w:proofErr w:type="gramStart"/>
      <w:r>
        <w:rPr>
          <w:rStyle w:val="2"/>
          <w:color w:val="000000"/>
        </w:rPr>
        <w:t>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законодательства и с учетом особенностей,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w:t>
      </w:r>
      <w:proofErr w:type="gramEnd"/>
      <w:r>
        <w:rPr>
          <w:rStyle w:val="2"/>
          <w:color w:val="000000"/>
        </w:rPr>
        <w:t xml:space="preserve"> образования.</w:t>
      </w:r>
    </w:p>
    <w:p w:rsidR="007C612A" w:rsidRDefault="007C612A" w:rsidP="007C612A">
      <w:pPr>
        <w:pStyle w:val="21"/>
        <w:numPr>
          <w:ilvl w:val="1"/>
          <w:numId w:val="1"/>
        </w:numPr>
        <w:shd w:val="clear" w:color="auto" w:fill="auto"/>
        <w:tabs>
          <w:tab w:val="left" w:pos="481"/>
        </w:tabs>
        <w:ind w:firstLine="709"/>
        <w:jc w:val="both"/>
      </w:pPr>
      <w:r>
        <w:rPr>
          <w:rStyle w:val="2"/>
          <w:color w:val="000000"/>
        </w:rPr>
        <w:t>Учреждение самостоятельно в осуществлении образовательной деятельности, подборе, расстановке кадров, научной, финансовой и иной деятельности в пределах, установленных законодательством Российской Федерации и Уставом Учреждения.</w:t>
      </w:r>
    </w:p>
    <w:p w:rsidR="007C612A" w:rsidRPr="0084055E" w:rsidRDefault="007C612A" w:rsidP="007C612A">
      <w:pPr>
        <w:pStyle w:val="21"/>
        <w:numPr>
          <w:ilvl w:val="1"/>
          <w:numId w:val="1"/>
        </w:numPr>
        <w:shd w:val="clear" w:color="auto" w:fill="auto"/>
        <w:tabs>
          <w:tab w:val="left" w:pos="471"/>
        </w:tabs>
        <w:ind w:firstLine="709"/>
        <w:jc w:val="both"/>
        <w:rPr>
          <w:rStyle w:val="2"/>
        </w:rPr>
      </w:pPr>
      <w:r>
        <w:rPr>
          <w:rStyle w:val="2"/>
          <w:color w:val="000000"/>
        </w:rPr>
        <w:lastRenderedPageBreak/>
        <w:t>Все, что осталось неурегулированным Положением, регулируется законодательными актами о рабочем времени педагогических работников.</w:t>
      </w:r>
    </w:p>
    <w:p w:rsidR="007C612A" w:rsidRDefault="007C612A" w:rsidP="007C612A">
      <w:pPr>
        <w:pStyle w:val="21"/>
        <w:shd w:val="clear" w:color="auto" w:fill="auto"/>
        <w:tabs>
          <w:tab w:val="left" w:pos="471"/>
        </w:tabs>
        <w:ind w:firstLine="709"/>
        <w:jc w:val="both"/>
      </w:pPr>
    </w:p>
    <w:p w:rsidR="007C612A" w:rsidRPr="0084055E" w:rsidRDefault="007C612A" w:rsidP="007C612A">
      <w:pPr>
        <w:pStyle w:val="11"/>
        <w:keepNext/>
        <w:keepLines/>
        <w:numPr>
          <w:ilvl w:val="0"/>
          <w:numId w:val="1"/>
        </w:numPr>
        <w:shd w:val="clear" w:color="auto" w:fill="auto"/>
        <w:tabs>
          <w:tab w:val="left" w:pos="683"/>
        </w:tabs>
        <w:spacing w:after="0" w:line="274" w:lineRule="exact"/>
        <w:ind w:firstLine="709"/>
        <w:jc w:val="center"/>
        <w:rPr>
          <w:rStyle w:val="1"/>
          <w:b/>
          <w:bCs/>
        </w:rPr>
      </w:pPr>
      <w:bookmarkStart w:id="2" w:name="bookmark1"/>
      <w:r>
        <w:rPr>
          <w:rStyle w:val="1"/>
          <w:b/>
          <w:bCs/>
          <w:color w:val="000000"/>
        </w:rPr>
        <w:t>Структура рабочего времени педагогических работников</w:t>
      </w:r>
      <w:bookmarkEnd w:id="2"/>
    </w:p>
    <w:p w:rsidR="007C612A" w:rsidRDefault="007C612A" w:rsidP="007C612A">
      <w:pPr>
        <w:pStyle w:val="11"/>
        <w:keepNext/>
        <w:keepLines/>
        <w:shd w:val="clear" w:color="auto" w:fill="auto"/>
        <w:tabs>
          <w:tab w:val="left" w:pos="683"/>
        </w:tabs>
        <w:spacing w:after="0" w:line="274" w:lineRule="exact"/>
        <w:ind w:firstLine="709"/>
      </w:pPr>
    </w:p>
    <w:p w:rsidR="007C612A" w:rsidRDefault="007C612A" w:rsidP="007C612A">
      <w:pPr>
        <w:pStyle w:val="21"/>
        <w:numPr>
          <w:ilvl w:val="1"/>
          <w:numId w:val="1"/>
        </w:numPr>
        <w:shd w:val="clear" w:color="auto" w:fill="auto"/>
        <w:tabs>
          <w:tab w:val="left" w:pos="457"/>
        </w:tabs>
        <w:ind w:firstLine="709"/>
        <w:jc w:val="both"/>
      </w:pPr>
      <w:proofErr w:type="gramStart"/>
      <w:r>
        <w:rPr>
          <w:rStyle w:val="2"/>
          <w:color w:val="000000"/>
        </w:rPr>
        <w:t xml:space="preserve">В рабочее время педагогических работников в зависимости от занимаемой должности включается учебная (преподавательская), воспитательная работа, индивидуальная работа с воспитанниками, научная, творческая и исследовательская работа, а также другая педагогическая работа, предусмотренная квалификационными характеристиками по должностям, трудовыми (должностными) обязанностями и индивидуальным планом, методическая, подготовительная, организационная, диагностическая работа, работа по ведению мониторинга, работа, предусмотренная планами воспитательных, </w:t>
      </w:r>
      <w:proofErr w:type="spellStart"/>
      <w:r>
        <w:rPr>
          <w:rStyle w:val="2"/>
          <w:color w:val="000000"/>
        </w:rPr>
        <w:t>физкультурно</w:t>
      </w:r>
      <w:r>
        <w:rPr>
          <w:rStyle w:val="2"/>
          <w:color w:val="000000"/>
        </w:rPr>
        <w:softHyphen/>
        <w:t>оздоровительных</w:t>
      </w:r>
      <w:proofErr w:type="spellEnd"/>
      <w:r>
        <w:rPr>
          <w:rStyle w:val="2"/>
          <w:color w:val="000000"/>
        </w:rPr>
        <w:t>, спортивных, творческих и иных мероприятий, проводимых</w:t>
      </w:r>
      <w:proofErr w:type="gramEnd"/>
      <w:r>
        <w:rPr>
          <w:rStyle w:val="2"/>
          <w:color w:val="000000"/>
        </w:rPr>
        <w:t xml:space="preserve"> с воспитанниками.</w:t>
      </w:r>
    </w:p>
    <w:p w:rsidR="007C612A" w:rsidRDefault="007C612A" w:rsidP="007C612A">
      <w:pPr>
        <w:pStyle w:val="21"/>
        <w:numPr>
          <w:ilvl w:val="1"/>
          <w:numId w:val="1"/>
        </w:numPr>
        <w:shd w:val="clear" w:color="auto" w:fill="auto"/>
        <w:tabs>
          <w:tab w:val="left" w:pos="457"/>
        </w:tabs>
        <w:spacing w:line="269" w:lineRule="exact"/>
        <w:ind w:firstLine="709"/>
        <w:jc w:val="left"/>
      </w:pPr>
      <w:r>
        <w:rPr>
          <w:rStyle w:val="2"/>
          <w:color w:val="000000"/>
        </w:rPr>
        <w:t>Конкретные трудовые (должностные) обязанности педагогических работников определяются их трудовыми договорами и должностными инструкциями.</w:t>
      </w:r>
    </w:p>
    <w:p w:rsidR="007C612A" w:rsidRDefault="007C612A" w:rsidP="007C612A">
      <w:pPr>
        <w:pStyle w:val="21"/>
        <w:numPr>
          <w:ilvl w:val="1"/>
          <w:numId w:val="1"/>
        </w:numPr>
        <w:shd w:val="clear" w:color="auto" w:fill="auto"/>
        <w:tabs>
          <w:tab w:val="left" w:pos="481"/>
        </w:tabs>
        <w:spacing w:line="269" w:lineRule="exact"/>
        <w:ind w:firstLine="0"/>
        <w:jc w:val="both"/>
      </w:pPr>
      <w:r>
        <w:rPr>
          <w:rStyle w:val="2"/>
          <w:color w:val="000000"/>
        </w:rPr>
        <w:t>Выполнение основных работ всеми категориями педагогических работников характеризуется наличием установленных норм содержания деятельности и норм времени на ее осуществление, установленных в должностных инструкциях Учреждения, оплачивается из базовой части оплаты труда работников образовательной организации в качестве должностного оклада</w:t>
      </w:r>
    </w:p>
    <w:p w:rsidR="007C612A" w:rsidRDefault="007C612A" w:rsidP="007C612A">
      <w:pPr>
        <w:pStyle w:val="21"/>
        <w:numPr>
          <w:ilvl w:val="0"/>
          <w:numId w:val="3"/>
        </w:numPr>
        <w:shd w:val="clear" w:color="auto" w:fill="auto"/>
        <w:tabs>
          <w:tab w:val="left" w:pos="481"/>
        </w:tabs>
        <w:spacing w:line="269" w:lineRule="exact"/>
        <w:ind w:firstLine="0"/>
        <w:jc w:val="both"/>
      </w:pPr>
      <w:r>
        <w:rPr>
          <w:rStyle w:val="2"/>
          <w:color w:val="000000"/>
        </w:rPr>
        <w:t>Продолжительность рабочего времени (норма часов педагогической работы за ставку заработной платы) для педагогических работников устанавливается исходя из сокращенной продолжительности рабочего времени не более 36 часов в неделю.</w:t>
      </w:r>
    </w:p>
    <w:p w:rsidR="007C612A" w:rsidRDefault="007C612A" w:rsidP="007C612A">
      <w:pPr>
        <w:pStyle w:val="21"/>
        <w:shd w:val="clear" w:color="auto" w:fill="auto"/>
        <w:spacing w:line="269" w:lineRule="exact"/>
        <w:ind w:firstLine="580"/>
        <w:jc w:val="both"/>
      </w:pPr>
      <w:proofErr w:type="gramStart"/>
      <w:r>
        <w:rPr>
          <w:rStyle w:val="2"/>
          <w:color w:val="000000"/>
        </w:rPr>
        <w:t xml:space="preserve">Режим 36-часовой рабочей недели воспитателям обеспечивается путем одновременной ежедневной работы двух воспитателей в </w:t>
      </w:r>
      <w:r w:rsidRPr="000B6280">
        <w:rPr>
          <w:rStyle w:val="2"/>
          <w:color w:val="000000"/>
        </w:rPr>
        <w:t>течение 7</w:t>
      </w:r>
      <w:r>
        <w:rPr>
          <w:rStyle w:val="2"/>
          <w:color w:val="000000"/>
        </w:rPr>
        <w:t xml:space="preserve">  </w:t>
      </w:r>
      <w:r w:rsidRPr="000B6280">
        <w:rPr>
          <w:rStyle w:val="2"/>
          <w:color w:val="000000"/>
        </w:rPr>
        <w:t xml:space="preserve"> часов </w:t>
      </w:r>
      <w:r>
        <w:rPr>
          <w:rStyle w:val="2"/>
          <w:color w:val="000000"/>
        </w:rPr>
        <w:t>12</w:t>
      </w:r>
      <w:r w:rsidRPr="000B6280">
        <w:rPr>
          <w:rStyle w:val="2"/>
          <w:color w:val="000000"/>
        </w:rPr>
        <w:t xml:space="preserve"> минут</w:t>
      </w:r>
      <w:r>
        <w:rPr>
          <w:rStyle w:val="2"/>
          <w:color w:val="000000"/>
        </w:rPr>
        <w:t xml:space="preserve"> одного воспитателя 1 часа 48 минут второго воспитателя либо замены каждым воспитателем в течение этого времени отсутствующих воспитателей по болезни и другим причинам, выполнения работы по изготовлению учебно-наглядных пособий, методической и другой работы, регулируемой Правилами внутреннего трудового распорядка Учреждения и иными локальными</w:t>
      </w:r>
      <w:proofErr w:type="gramEnd"/>
      <w:r>
        <w:rPr>
          <w:rStyle w:val="2"/>
          <w:color w:val="000000"/>
        </w:rPr>
        <w:t xml:space="preserve"> нормативными актами.</w:t>
      </w:r>
    </w:p>
    <w:p w:rsidR="007C612A" w:rsidRDefault="007C612A" w:rsidP="007C612A">
      <w:pPr>
        <w:pStyle w:val="21"/>
        <w:numPr>
          <w:ilvl w:val="0"/>
          <w:numId w:val="3"/>
        </w:numPr>
        <w:shd w:val="clear" w:color="auto" w:fill="auto"/>
        <w:tabs>
          <w:tab w:val="left" w:pos="481"/>
        </w:tabs>
        <w:spacing w:line="278" w:lineRule="exact"/>
        <w:ind w:firstLine="0"/>
        <w:jc w:val="both"/>
      </w:pPr>
      <w:r>
        <w:rPr>
          <w:rStyle w:val="2"/>
          <w:color w:val="000000"/>
        </w:rPr>
        <w:t>Педагогическим работникам в зависимости от должности и (или) специальности с учётом особенностей их труда устанавливается:</w:t>
      </w:r>
    </w:p>
    <w:p w:rsidR="007C612A" w:rsidRDefault="007C612A" w:rsidP="007C612A">
      <w:pPr>
        <w:pStyle w:val="21"/>
        <w:shd w:val="clear" w:color="auto" w:fill="auto"/>
        <w:spacing w:line="278" w:lineRule="exact"/>
        <w:ind w:firstLine="0"/>
        <w:jc w:val="both"/>
      </w:pPr>
      <w:r>
        <w:rPr>
          <w:rStyle w:val="20"/>
          <w:color w:val="000000"/>
        </w:rPr>
        <w:t xml:space="preserve">36 часов в неделю: </w:t>
      </w:r>
      <w:r>
        <w:rPr>
          <w:rStyle w:val="2"/>
          <w:color w:val="000000"/>
        </w:rPr>
        <w:t>воспитателям</w:t>
      </w:r>
      <w:r w:rsidRPr="00016FFA">
        <w:rPr>
          <w:color w:val="000000"/>
        </w:rPr>
        <w:t xml:space="preserve">. </w:t>
      </w:r>
    </w:p>
    <w:p w:rsidR="007C612A" w:rsidRDefault="007C612A" w:rsidP="007C612A">
      <w:pPr>
        <w:pStyle w:val="21"/>
        <w:numPr>
          <w:ilvl w:val="0"/>
          <w:numId w:val="3"/>
        </w:numPr>
        <w:shd w:val="clear" w:color="auto" w:fill="auto"/>
        <w:tabs>
          <w:tab w:val="left" w:pos="481"/>
        </w:tabs>
        <w:ind w:firstLine="709"/>
        <w:jc w:val="both"/>
      </w:pPr>
      <w:r>
        <w:rPr>
          <w:rStyle w:val="2"/>
          <w:color w:val="000000"/>
        </w:rPr>
        <w:t>Продолжительность рабочего времени (норма педагогической работы за ставку заработной платы) для педагогических работников устанавливается исходя из сокращенной продолжительности рабочего времени не более 36 часов в неделю: не менее 30 часов в неделю воспитатель работает на группе, в течение 6 часов выполняет другую педагогическую нагрузку.</w:t>
      </w:r>
    </w:p>
    <w:p w:rsidR="007C612A" w:rsidRDefault="007C612A" w:rsidP="007C612A">
      <w:pPr>
        <w:pStyle w:val="21"/>
        <w:numPr>
          <w:ilvl w:val="0"/>
          <w:numId w:val="3"/>
        </w:numPr>
        <w:shd w:val="clear" w:color="auto" w:fill="auto"/>
        <w:tabs>
          <w:tab w:val="left" w:pos="481"/>
        </w:tabs>
        <w:ind w:firstLine="709"/>
        <w:jc w:val="both"/>
      </w:pPr>
      <w:r>
        <w:rPr>
          <w:rStyle w:val="2"/>
          <w:color w:val="000000"/>
        </w:rPr>
        <w:t xml:space="preserve">Выполнение педагогической работы регулируется расписанием учебных занятий, составляемым с учетом педагогической целесообразности, соблюдения </w:t>
      </w:r>
      <w:proofErr w:type="spellStart"/>
      <w:r>
        <w:rPr>
          <w:rStyle w:val="2"/>
          <w:color w:val="000000"/>
        </w:rPr>
        <w:t>санитарно</w:t>
      </w:r>
      <w:r>
        <w:rPr>
          <w:rStyle w:val="2"/>
          <w:color w:val="000000"/>
        </w:rPr>
        <w:softHyphen/>
        <w:t>гигиенических</w:t>
      </w:r>
      <w:proofErr w:type="spellEnd"/>
      <w:r>
        <w:rPr>
          <w:rStyle w:val="2"/>
          <w:color w:val="000000"/>
        </w:rPr>
        <w:t xml:space="preserve"> норм и рационального использования времени педагога, которое утверждается заведующим Учреждением.</w:t>
      </w:r>
    </w:p>
    <w:p w:rsidR="007C612A" w:rsidRDefault="007C612A" w:rsidP="007C612A">
      <w:pPr>
        <w:pStyle w:val="21"/>
        <w:numPr>
          <w:ilvl w:val="0"/>
          <w:numId w:val="3"/>
        </w:numPr>
        <w:shd w:val="clear" w:color="auto" w:fill="auto"/>
        <w:tabs>
          <w:tab w:val="left" w:pos="486"/>
        </w:tabs>
        <w:spacing w:line="269" w:lineRule="exact"/>
        <w:ind w:firstLine="709"/>
        <w:jc w:val="both"/>
      </w:pPr>
      <w:r>
        <w:rPr>
          <w:rStyle w:val="2"/>
          <w:color w:val="000000"/>
        </w:rPr>
        <w:t>За педагогическую работу, выполняемую с согласия педагогических работников сверх установленной нормы часов за ставку заработной платы, производится дополнительная оплата соответственно получаемой ставке заработной платы в одинарном размере.</w:t>
      </w:r>
    </w:p>
    <w:p w:rsidR="007C612A" w:rsidRDefault="007C612A" w:rsidP="007C612A">
      <w:pPr>
        <w:pStyle w:val="21"/>
        <w:numPr>
          <w:ilvl w:val="0"/>
          <w:numId w:val="3"/>
        </w:numPr>
        <w:shd w:val="clear" w:color="auto" w:fill="auto"/>
        <w:tabs>
          <w:tab w:val="left" w:pos="481"/>
        </w:tabs>
        <w:ind w:firstLine="709"/>
        <w:jc w:val="both"/>
      </w:pPr>
      <w:proofErr w:type="gramStart"/>
      <w:r>
        <w:rPr>
          <w:rStyle w:val="2"/>
          <w:color w:val="000000"/>
        </w:rPr>
        <w:t>Режим рабочего времени педагогических работников, которым не может быть обеспечена полная учебная нагрузка и гарантируется выплата ставки заработной платы в полном размере в случаях, предусмотренных приказом Министерства образования и науки РФ 22.12.2014 №</w:t>
      </w:r>
      <w:r w:rsidRPr="0084055E">
        <w:rPr>
          <w:rStyle w:val="2"/>
          <w:color w:val="000000"/>
        </w:rPr>
        <w:t xml:space="preserve"> </w:t>
      </w:r>
      <w:r>
        <w:rPr>
          <w:rStyle w:val="2"/>
          <w:color w:val="000000"/>
        </w:rPr>
        <w:t>1601 (ред. от 13.05.2019)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w:t>
      </w:r>
      <w:proofErr w:type="gramEnd"/>
      <w:r>
        <w:rPr>
          <w:rStyle w:val="2"/>
          <w:color w:val="000000"/>
        </w:rPr>
        <w:t xml:space="preserve"> трудовом </w:t>
      </w:r>
      <w:proofErr w:type="gramStart"/>
      <w:r>
        <w:rPr>
          <w:rStyle w:val="2"/>
          <w:color w:val="000000"/>
        </w:rPr>
        <w:t>договоре</w:t>
      </w:r>
      <w:proofErr w:type="gramEnd"/>
      <w:r>
        <w:rPr>
          <w:rStyle w:val="2"/>
          <w:color w:val="000000"/>
        </w:rPr>
        <w:t>» (Зарегистрировано в Минюсте России 25.02.2015 №</w:t>
      </w:r>
      <w:r w:rsidRPr="0084055E">
        <w:rPr>
          <w:rStyle w:val="2"/>
          <w:color w:val="000000"/>
        </w:rPr>
        <w:t xml:space="preserve"> </w:t>
      </w:r>
      <w:r>
        <w:rPr>
          <w:rStyle w:val="2"/>
          <w:color w:val="000000"/>
        </w:rPr>
        <w:t>36204)</w:t>
      </w:r>
    </w:p>
    <w:p w:rsidR="007C612A" w:rsidRDefault="007C612A" w:rsidP="007C612A">
      <w:pPr>
        <w:pStyle w:val="21"/>
        <w:numPr>
          <w:ilvl w:val="0"/>
          <w:numId w:val="3"/>
        </w:numPr>
        <w:shd w:val="clear" w:color="auto" w:fill="auto"/>
        <w:tabs>
          <w:tab w:val="left" w:pos="471"/>
        </w:tabs>
        <w:ind w:firstLine="709"/>
        <w:jc w:val="both"/>
      </w:pPr>
      <w:r>
        <w:rPr>
          <w:rStyle w:val="2"/>
          <w:color w:val="000000"/>
        </w:rPr>
        <w:t xml:space="preserve">Конкретная продолжительность учебных занятий, а также перерывов (перемен) между ними предусматривается с учетом соответствующих санитарно-эпидемиологических правил и нормативов (СанПиН), утвержденных в установленном порядке. Выполнение </w:t>
      </w:r>
      <w:r>
        <w:rPr>
          <w:rStyle w:val="2"/>
          <w:color w:val="000000"/>
        </w:rPr>
        <w:lastRenderedPageBreak/>
        <w:t>преподавательской работы регулируется расписанием учебных занятий.</w:t>
      </w:r>
    </w:p>
    <w:p w:rsidR="007C612A" w:rsidRDefault="007C612A" w:rsidP="007C612A">
      <w:pPr>
        <w:pStyle w:val="21"/>
        <w:numPr>
          <w:ilvl w:val="0"/>
          <w:numId w:val="3"/>
        </w:numPr>
        <w:shd w:val="clear" w:color="auto" w:fill="auto"/>
        <w:tabs>
          <w:tab w:val="left" w:pos="481"/>
        </w:tabs>
        <w:ind w:firstLine="709"/>
        <w:jc w:val="both"/>
      </w:pPr>
      <w:r>
        <w:rPr>
          <w:rStyle w:val="2"/>
          <w:color w:val="000000"/>
        </w:rPr>
        <w:t>Должностной оклад, оплачиваемый из базовой части фонда оплаты труда, учитывает также другую педагогическую работу педагогического работника, требующую затрат рабочего времени, не конкретизированную по количеству часов, но вытекающую из его должностных обязанностей, Устава Учреждения, Коллективного договора, Правил внутреннего трудового распорядка и иных локальных нормативных актов Учреждения:</w:t>
      </w:r>
    </w:p>
    <w:p w:rsidR="009B5847" w:rsidRDefault="007C612A" w:rsidP="007C612A">
      <w:pPr>
        <w:rPr>
          <w:rStyle w:val="2"/>
        </w:rPr>
      </w:pPr>
      <w:r>
        <w:rPr>
          <w:rStyle w:val="2"/>
        </w:rPr>
        <w:t>Выполнение обязанностей, связанных со своевременным ведением документов планирования и диагностики достижения целей педагогической деятельности;</w:t>
      </w:r>
    </w:p>
    <w:p w:rsidR="007C612A" w:rsidRPr="007C612A" w:rsidRDefault="007C612A" w:rsidP="007C612A">
      <w:pPr>
        <w:spacing w:line="269" w:lineRule="exact"/>
        <w:ind w:firstLine="709"/>
        <w:jc w:val="both"/>
        <w:rPr>
          <w:rFonts w:ascii="Times New Roman" w:hAnsi="Times New Roman" w:cs="Times New Roman"/>
          <w:color w:val="auto"/>
        </w:rPr>
      </w:pPr>
      <w:r w:rsidRPr="007C612A">
        <w:rPr>
          <w:rFonts w:ascii="Times New Roman" w:hAnsi="Times New Roman" w:cs="Times New Roman"/>
        </w:rPr>
        <w:t>2.9.2.Организацию и проведение методической, диагностической и консультативной помощи воспитанникам и их родителям (законным представителям), участие в родительских собраниях и иных организационных формах работы с воспитанниками и их родителями (законными представителями);</w:t>
      </w:r>
    </w:p>
    <w:p w:rsidR="007C612A" w:rsidRPr="007C612A" w:rsidRDefault="007C612A" w:rsidP="007C612A">
      <w:pPr>
        <w:numPr>
          <w:ilvl w:val="0"/>
          <w:numId w:val="4"/>
        </w:numPr>
        <w:tabs>
          <w:tab w:val="left" w:pos="840"/>
        </w:tabs>
        <w:spacing w:line="264" w:lineRule="exact"/>
        <w:jc w:val="both"/>
        <w:rPr>
          <w:rFonts w:ascii="Times New Roman" w:hAnsi="Times New Roman" w:cs="Times New Roman"/>
          <w:color w:val="auto"/>
        </w:rPr>
      </w:pPr>
      <w:r w:rsidRPr="007C612A">
        <w:rPr>
          <w:rFonts w:ascii="Times New Roman" w:hAnsi="Times New Roman" w:cs="Times New Roman"/>
        </w:rPr>
        <w:t>Время, затраченное на организацию и проведение оздоровительных, воспитательных и других мероприятий, предусмотренных образовательной программой;</w:t>
      </w:r>
    </w:p>
    <w:p w:rsidR="007C612A" w:rsidRPr="007C612A" w:rsidRDefault="007C612A" w:rsidP="007C612A">
      <w:pPr>
        <w:numPr>
          <w:ilvl w:val="0"/>
          <w:numId w:val="4"/>
        </w:numPr>
        <w:tabs>
          <w:tab w:val="left" w:pos="654"/>
        </w:tabs>
        <w:spacing w:line="264" w:lineRule="exact"/>
        <w:jc w:val="both"/>
        <w:rPr>
          <w:rFonts w:ascii="Times New Roman" w:hAnsi="Times New Roman" w:cs="Times New Roman"/>
          <w:color w:val="auto"/>
        </w:rPr>
      </w:pPr>
      <w:r w:rsidRPr="007C612A">
        <w:rPr>
          <w:rFonts w:ascii="Times New Roman" w:hAnsi="Times New Roman" w:cs="Times New Roman"/>
        </w:rPr>
        <w:t>Выполнение обязанностей, связанных с участием в работе Педагогического совета, методического объединения и/или другого локального профессионального сообщества.</w:t>
      </w:r>
    </w:p>
    <w:p w:rsidR="007C612A" w:rsidRPr="007C612A" w:rsidRDefault="007C612A" w:rsidP="007C612A">
      <w:pPr>
        <w:numPr>
          <w:ilvl w:val="0"/>
          <w:numId w:val="3"/>
        </w:numPr>
        <w:tabs>
          <w:tab w:val="left" w:pos="601"/>
        </w:tabs>
        <w:spacing w:line="269" w:lineRule="exact"/>
        <w:ind w:firstLine="709"/>
        <w:jc w:val="both"/>
        <w:rPr>
          <w:rFonts w:ascii="Times New Roman" w:hAnsi="Times New Roman" w:cs="Times New Roman"/>
          <w:color w:val="auto"/>
        </w:rPr>
      </w:pPr>
      <w:proofErr w:type="gramStart"/>
      <w:r w:rsidRPr="007C612A">
        <w:rPr>
          <w:rFonts w:ascii="Times New Roman" w:hAnsi="Times New Roman" w:cs="Times New Roman"/>
        </w:rPr>
        <w:t xml:space="preserve">Другая часть педагогической работы, требующая затрат рабочего времени, которое не конкретизировано по количеству часов, вытекает из их должностных обязанностей, предусмотренных Уставом, Правилами внутреннего трудового распорядка Учреждения, тарифно-квалификационными (квалификационными) характеристиками, и регулируется графиками и планами работы, в </w:t>
      </w:r>
      <w:proofErr w:type="spellStart"/>
      <w:r w:rsidRPr="007C612A">
        <w:rPr>
          <w:rFonts w:ascii="Times New Roman" w:hAnsi="Times New Roman" w:cs="Times New Roman"/>
        </w:rPr>
        <w:t>т.ч</w:t>
      </w:r>
      <w:proofErr w:type="spellEnd"/>
      <w:r w:rsidRPr="007C612A">
        <w:rPr>
          <w:rFonts w:ascii="Times New Roman" w:hAnsi="Times New Roman" w:cs="Times New Roman"/>
        </w:rPr>
        <w:t>. личными планами (циклограммами) педагогического работника, и включает:</w:t>
      </w:r>
      <w:proofErr w:type="gramEnd"/>
    </w:p>
    <w:p w:rsidR="007C612A" w:rsidRPr="007C612A" w:rsidRDefault="007C612A" w:rsidP="007C612A">
      <w:pPr>
        <w:numPr>
          <w:ilvl w:val="0"/>
          <w:numId w:val="2"/>
        </w:numPr>
        <w:tabs>
          <w:tab w:val="left" w:pos="253"/>
        </w:tabs>
        <w:spacing w:line="269" w:lineRule="exact"/>
        <w:ind w:firstLine="709"/>
        <w:jc w:val="both"/>
        <w:rPr>
          <w:rFonts w:ascii="Times New Roman" w:hAnsi="Times New Roman" w:cs="Times New Roman"/>
          <w:color w:val="auto"/>
        </w:rPr>
      </w:pPr>
      <w:r w:rsidRPr="007C612A">
        <w:rPr>
          <w:rFonts w:ascii="Times New Roman" w:hAnsi="Times New Roman" w:cs="Times New Roman"/>
        </w:rPr>
        <w:t>выполнение обязанностей, связанных с участием в работе педагогического, методического советов, с работой по проведению родительских собраний, консультаций, оздоровительных, воспитательных и других мероприятий, предусмотренных образовательной программой;</w:t>
      </w:r>
    </w:p>
    <w:p w:rsidR="007C612A" w:rsidRPr="007C612A" w:rsidRDefault="007C612A" w:rsidP="007C612A">
      <w:pPr>
        <w:numPr>
          <w:ilvl w:val="0"/>
          <w:numId w:val="2"/>
        </w:numPr>
        <w:tabs>
          <w:tab w:val="left" w:pos="212"/>
        </w:tabs>
        <w:spacing w:line="269" w:lineRule="exact"/>
        <w:ind w:firstLine="709"/>
        <w:jc w:val="both"/>
        <w:rPr>
          <w:rFonts w:ascii="Times New Roman" w:hAnsi="Times New Roman" w:cs="Times New Roman"/>
          <w:color w:val="auto"/>
        </w:rPr>
      </w:pPr>
      <w:r w:rsidRPr="007C612A">
        <w:rPr>
          <w:rFonts w:ascii="Times New Roman" w:hAnsi="Times New Roman" w:cs="Times New Roman"/>
        </w:rPr>
        <w:t>организацию и проведение методической, диагностической и консультативной помощи родителям (законным представителям), семьям, обучающим детей на дому в соответствии с медицинским заключением;</w:t>
      </w:r>
    </w:p>
    <w:p w:rsidR="007C612A" w:rsidRPr="007C612A" w:rsidRDefault="007C612A" w:rsidP="007C612A">
      <w:pPr>
        <w:numPr>
          <w:ilvl w:val="0"/>
          <w:numId w:val="2"/>
        </w:numPr>
        <w:tabs>
          <w:tab w:val="left" w:pos="253"/>
        </w:tabs>
        <w:spacing w:line="274" w:lineRule="exact"/>
        <w:ind w:firstLine="709"/>
        <w:jc w:val="both"/>
        <w:rPr>
          <w:rFonts w:ascii="Times New Roman" w:hAnsi="Times New Roman" w:cs="Times New Roman"/>
          <w:color w:val="auto"/>
        </w:rPr>
      </w:pPr>
      <w:r w:rsidRPr="007C612A">
        <w:rPr>
          <w:rFonts w:ascii="Times New Roman" w:hAnsi="Times New Roman" w:cs="Times New Roman"/>
        </w:rPr>
        <w:t>время, затрачиваемое непосредственно на подготовку к работе по обучению и воспитанию детей, изучению их индивидуальных способностей, интересов и склонностей, а также их семейных обстоятельств и жилищно-бытовых условий;</w:t>
      </w:r>
    </w:p>
    <w:p w:rsidR="007C612A" w:rsidRPr="007C612A" w:rsidRDefault="007C612A" w:rsidP="007C612A">
      <w:pPr>
        <w:numPr>
          <w:ilvl w:val="0"/>
          <w:numId w:val="2"/>
        </w:numPr>
        <w:tabs>
          <w:tab w:val="left" w:pos="212"/>
        </w:tabs>
        <w:spacing w:line="274" w:lineRule="exact"/>
        <w:ind w:firstLine="709"/>
        <w:jc w:val="both"/>
        <w:rPr>
          <w:rFonts w:ascii="Times New Roman" w:hAnsi="Times New Roman" w:cs="Times New Roman"/>
          <w:color w:val="auto"/>
        </w:rPr>
      </w:pPr>
      <w:r w:rsidRPr="007C612A">
        <w:rPr>
          <w:rFonts w:ascii="Times New Roman" w:hAnsi="Times New Roman" w:cs="Times New Roman"/>
        </w:rPr>
        <w:t>выполнение дополнительно возложенных на педагогических работников обязанностей, непосредственно связанных с образовательным процессом, с соответствующей дополнительной оплатой труда (работа с неблагополучными семьями воспитанников и др.).</w:t>
      </w:r>
    </w:p>
    <w:p w:rsidR="007C612A" w:rsidRPr="007C612A" w:rsidRDefault="007C612A" w:rsidP="007C612A">
      <w:pPr>
        <w:spacing w:line="274" w:lineRule="exact"/>
        <w:ind w:firstLine="709"/>
        <w:jc w:val="both"/>
        <w:rPr>
          <w:rFonts w:ascii="Times New Roman" w:hAnsi="Times New Roman" w:cs="Times New Roman"/>
          <w:color w:val="auto"/>
        </w:rPr>
      </w:pPr>
      <w:r w:rsidRPr="007C612A">
        <w:rPr>
          <w:rFonts w:ascii="Times New Roman" w:hAnsi="Times New Roman" w:cs="Times New Roman"/>
        </w:rPr>
        <w:t xml:space="preserve">Соотношение другой педагогической работы по отношению </w:t>
      </w:r>
      <w:proofErr w:type="gramStart"/>
      <w:r w:rsidRPr="007C612A">
        <w:rPr>
          <w:rFonts w:ascii="Times New Roman" w:hAnsi="Times New Roman" w:cs="Times New Roman"/>
        </w:rPr>
        <w:t>к</w:t>
      </w:r>
      <w:proofErr w:type="gramEnd"/>
      <w:r w:rsidRPr="007C612A">
        <w:rPr>
          <w:rFonts w:ascii="Times New Roman" w:hAnsi="Times New Roman" w:cs="Times New Roman"/>
        </w:rPr>
        <w:t xml:space="preserve"> </w:t>
      </w:r>
      <w:proofErr w:type="gramStart"/>
      <w:r w:rsidRPr="007C612A">
        <w:rPr>
          <w:rFonts w:ascii="Times New Roman" w:hAnsi="Times New Roman" w:cs="Times New Roman"/>
        </w:rPr>
        <w:t>учебной</w:t>
      </w:r>
      <w:proofErr w:type="gramEnd"/>
      <w:r w:rsidRPr="007C612A">
        <w:rPr>
          <w:rFonts w:ascii="Times New Roman" w:hAnsi="Times New Roman" w:cs="Times New Roman"/>
        </w:rPr>
        <w:t xml:space="preserve"> не должно быть больше 1:1 от норм рабочего времени педагога в пределах рабочей недели за ставку заработной платы.</w:t>
      </w:r>
    </w:p>
    <w:p w:rsidR="007C612A" w:rsidRPr="007C612A" w:rsidRDefault="007C612A" w:rsidP="007C612A">
      <w:pPr>
        <w:numPr>
          <w:ilvl w:val="0"/>
          <w:numId w:val="3"/>
        </w:numPr>
        <w:tabs>
          <w:tab w:val="left" w:pos="596"/>
        </w:tabs>
        <w:spacing w:line="274" w:lineRule="exact"/>
        <w:ind w:firstLine="709"/>
        <w:jc w:val="both"/>
        <w:rPr>
          <w:rFonts w:ascii="Times New Roman" w:hAnsi="Times New Roman" w:cs="Times New Roman"/>
          <w:color w:val="auto"/>
        </w:rPr>
      </w:pPr>
      <w:r w:rsidRPr="007C612A">
        <w:rPr>
          <w:rFonts w:ascii="Times New Roman" w:hAnsi="Times New Roman" w:cs="Times New Roman"/>
        </w:rPr>
        <w:t>При составлении графиков работы педагогических работников перерывы в рабочем времени, не связанные с отдыхом и приемом работниками пищи, не допускаются, за исключением случаев, предусмотренных настоящим Положением.</w:t>
      </w:r>
    </w:p>
    <w:p w:rsidR="007C612A" w:rsidRPr="007C612A" w:rsidRDefault="007C612A" w:rsidP="007C612A">
      <w:pPr>
        <w:numPr>
          <w:ilvl w:val="0"/>
          <w:numId w:val="3"/>
        </w:numPr>
        <w:tabs>
          <w:tab w:val="left" w:pos="596"/>
        </w:tabs>
        <w:spacing w:line="269" w:lineRule="exact"/>
        <w:ind w:firstLine="709"/>
        <w:jc w:val="both"/>
        <w:rPr>
          <w:rFonts w:ascii="Times New Roman" w:hAnsi="Times New Roman" w:cs="Times New Roman"/>
          <w:color w:val="auto"/>
        </w:rPr>
      </w:pPr>
      <w:r w:rsidRPr="007C612A">
        <w:rPr>
          <w:rFonts w:ascii="Times New Roman" w:hAnsi="Times New Roman" w:cs="Times New Roman"/>
        </w:rPr>
        <w:t>Периоды времени, в течение которых Учреждение осуществляет свою деятельность, свободные для педагогических работников, ведущих педагогическую работу, от проведения учебных занятий по расписанию, от выполнения иных обязанностей, регулируемых графиками и планами работы, педагогический работник использует для повышения квалификации, самообразования, научно-методической деятельности, подготовки к занятиям т.п.</w:t>
      </w:r>
    </w:p>
    <w:p w:rsidR="007C612A" w:rsidRPr="007C612A" w:rsidRDefault="007C612A" w:rsidP="007C612A">
      <w:pPr>
        <w:numPr>
          <w:ilvl w:val="0"/>
          <w:numId w:val="3"/>
        </w:numPr>
        <w:tabs>
          <w:tab w:val="left" w:pos="601"/>
        </w:tabs>
        <w:spacing w:line="269" w:lineRule="exact"/>
        <w:ind w:firstLine="709"/>
        <w:jc w:val="both"/>
        <w:rPr>
          <w:rFonts w:ascii="Times New Roman" w:hAnsi="Times New Roman" w:cs="Times New Roman"/>
          <w:color w:val="auto"/>
        </w:rPr>
      </w:pPr>
      <w:r w:rsidRPr="007C612A">
        <w:rPr>
          <w:rFonts w:ascii="Times New Roman" w:hAnsi="Times New Roman" w:cs="Times New Roman"/>
        </w:rPr>
        <w:t>Периоды отмены образовательной деятельности для воспитанников по санитарно-</w:t>
      </w:r>
      <w:r w:rsidRPr="007C612A">
        <w:rPr>
          <w:rFonts w:ascii="Times New Roman" w:hAnsi="Times New Roman" w:cs="Times New Roman"/>
        </w:rPr>
        <w:softHyphen/>
        <w:t>эпидемиологическим, климатическим и другим основаниям являются рабочим временем педагогических и других работников Учреждения. В такие периоды педагогические работники привлекаются к учебно-воспитательной, методической, организационной работе на основании приказа по Учреждению.</w:t>
      </w:r>
    </w:p>
    <w:p w:rsidR="007C612A" w:rsidRPr="007C612A" w:rsidRDefault="007C612A" w:rsidP="007C612A">
      <w:pPr>
        <w:tabs>
          <w:tab w:val="left" w:pos="601"/>
        </w:tabs>
        <w:spacing w:line="269" w:lineRule="exact"/>
        <w:ind w:left="709"/>
        <w:jc w:val="both"/>
        <w:rPr>
          <w:rFonts w:ascii="Times New Roman" w:hAnsi="Times New Roman" w:cs="Times New Roman"/>
          <w:color w:val="auto"/>
        </w:rPr>
      </w:pPr>
    </w:p>
    <w:p w:rsidR="007C612A" w:rsidRPr="007C612A" w:rsidRDefault="007C612A" w:rsidP="007C612A">
      <w:pPr>
        <w:keepNext/>
        <w:keepLines/>
        <w:numPr>
          <w:ilvl w:val="0"/>
          <w:numId w:val="1"/>
        </w:numPr>
        <w:tabs>
          <w:tab w:val="left" w:pos="623"/>
        </w:tabs>
        <w:spacing w:line="269" w:lineRule="exact"/>
        <w:ind w:left="320"/>
        <w:jc w:val="center"/>
        <w:outlineLvl w:val="0"/>
        <w:rPr>
          <w:rFonts w:ascii="Times New Roman" w:hAnsi="Times New Roman" w:cs="Times New Roman"/>
          <w:b/>
          <w:bCs/>
          <w:color w:val="auto"/>
        </w:rPr>
      </w:pPr>
      <w:bookmarkStart w:id="3" w:name="bookmark2"/>
      <w:r w:rsidRPr="007C612A">
        <w:rPr>
          <w:rFonts w:ascii="Times New Roman" w:hAnsi="Times New Roman" w:cs="Times New Roman"/>
          <w:b/>
          <w:bCs/>
        </w:rPr>
        <w:t>Определение учебной нагрузки педагогическим работникам</w:t>
      </w:r>
      <w:bookmarkEnd w:id="3"/>
    </w:p>
    <w:p w:rsidR="007C612A" w:rsidRPr="007C612A" w:rsidRDefault="007C612A" w:rsidP="007C612A">
      <w:pPr>
        <w:keepNext/>
        <w:keepLines/>
        <w:tabs>
          <w:tab w:val="left" w:pos="623"/>
        </w:tabs>
        <w:spacing w:line="269" w:lineRule="exact"/>
        <w:ind w:left="320"/>
        <w:jc w:val="both"/>
        <w:outlineLvl w:val="0"/>
        <w:rPr>
          <w:rFonts w:ascii="Times New Roman" w:hAnsi="Times New Roman" w:cs="Times New Roman"/>
          <w:b/>
          <w:bCs/>
          <w:color w:val="auto"/>
        </w:rPr>
      </w:pPr>
    </w:p>
    <w:p w:rsidR="007C612A" w:rsidRPr="007C612A" w:rsidRDefault="007C612A" w:rsidP="007C612A">
      <w:pPr>
        <w:numPr>
          <w:ilvl w:val="1"/>
          <w:numId w:val="1"/>
        </w:numPr>
        <w:tabs>
          <w:tab w:val="left" w:pos="550"/>
        </w:tabs>
        <w:spacing w:line="269" w:lineRule="exact"/>
        <w:ind w:firstLine="709"/>
        <w:jc w:val="both"/>
        <w:rPr>
          <w:rFonts w:ascii="Times New Roman" w:hAnsi="Times New Roman" w:cs="Times New Roman"/>
          <w:color w:val="auto"/>
        </w:rPr>
      </w:pPr>
      <w:r w:rsidRPr="007C612A">
        <w:rPr>
          <w:rFonts w:ascii="Times New Roman" w:hAnsi="Times New Roman" w:cs="Times New Roman"/>
        </w:rPr>
        <w:t>Объем учебной нагрузки педагогическим работникам устанавливается, исходя из количества часов по учебному плану и программам, обеспеченности кадрами, других конкретных условий в Учреждении. Учебная нагрузка педагогического работника, оговариваемая в трудовом договоре, должна соответствовать требованиям законодательства РФ.</w:t>
      </w:r>
    </w:p>
    <w:p w:rsidR="007C612A" w:rsidRPr="007C612A" w:rsidRDefault="007C612A" w:rsidP="007C612A">
      <w:pPr>
        <w:numPr>
          <w:ilvl w:val="1"/>
          <w:numId w:val="1"/>
        </w:numPr>
        <w:tabs>
          <w:tab w:val="left" w:pos="776"/>
        </w:tabs>
        <w:spacing w:line="274" w:lineRule="exact"/>
        <w:ind w:firstLine="709"/>
        <w:jc w:val="both"/>
        <w:rPr>
          <w:rFonts w:ascii="Times New Roman" w:hAnsi="Times New Roman" w:cs="Times New Roman"/>
          <w:color w:val="auto"/>
        </w:rPr>
      </w:pPr>
      <w:r w:rsidRPr="007C612A">
        <w:rPr>
          <w:rFonts w:ascii="Times New Roman" w:hAnsi="Times New Roman" w:cs="Times New Roman"/>
        </w:rPr>
        <w:t>Объем учебной нагрузки педагогических работников больше или меньше нормы часов за должностной оклад устанавливается только с их письменного согласия.</w:t>
      </w:r>
    </w:p>
    <w:p w:rsidR="007C612A" w:rsidRPr="007C612A" w:rsidRDefault="007C612A" w:rsidP="007C612A">
      <w:pPr>
        <w:numPr>
          <w:ilvl w:val="1"/>
          <w:numId w:val="1"/>
        </w:numPr>
        <w:tabs>
          <w:tab w:val="left" w:pos="771"/>
        </w:tabs>
        <w:spacing w:line="274" w:lineRule="exact"/>
        <w:ind w:firstLine="709"/>
        <w:jc w:val="both"/>
        <w:rPr>
          <w:rFonts w:ascii="Times New Roman" w:hAnsi="Times New Roman" w:cs="Times New Roman"/>
          <w:color w:val="auto"/>
        </w:rPr>
      </w:pPr>
      <w:r w:rsidRPr="007C612A">
        <w:rPr>
          <w:rFonts w:ascii="Times New Roman" w:hAnsi="Times New Roman" w:cs="Times New Roman"/>
        </w:rPr>
        <w:t>Преподавательская работа в том же Учреждении для педагогических работников совместительством не считается.</w:t>
      </w:r>
    </w:p>
    <w:p w:rsidR="007C612A" w:rsidRPr="007C612A" w:rsidRDefault="007C612A" w:rsidP="007C612A">
      <w:pPr>
        <w:numPr>
          <w:ilvl w:val="1"/>
          <w:numId w:val="1"/>
        </w:numPr>
        <w:tabs>
          <w:tab w:val="left" w:pos="786"/>
        </w:tabs>
        <w:spacing w:line="274" w:lineRule="exact"/>
        <w:ind w:firstLine="709"/>
        <w:jc w:val="both"/>
        <w:rPr>
          <w:rFonts w:ascii="Times New Roman" w:hAnsi="Times New Roman" w:cs="Times New Roman"/>
          <w:color w:val="auto"/>
        </w:rPr>
      </w:pPr>
      <w:r w:rsidRPr="007C612A">
        <w:rPr>
          <w:rFonts w:ascii="Times New Roman" w:hAnsi="Times New Roman" w:cs="Times New Roman"/>
        </w:rPr>
        <w:t>Учебная нагрузка педагогических работников, находящихся к началу учебного года в отпуске по уходу за ребенком до достижения им возраста 3 лет либо ином отпуске, устанавливается при распределении ее на очередной учебный год на общих основаниях и передается на этот период для выполнения другими педагогическим работникам.</w:t>
      </w:r>
    </w:p>
    <w:p w:rsidR="007C612A" w:rsidRPr="007C612A" w:rsidRDefault="007C612A" w:rsidP="007C612A">
      <w:pPr>
        <w:numPr>
          <w:ilvl w:val="1"/>
          <w:numId w:val="1"/>
        </w:numPr>
        <w:tabs>
          <w:tab w:val="left" w:pos="781"/>
        </w:tabs>
        <w:spacing w:line="269" w:lineRule="exact"/>
        <w:ind w:firstLine="709"/>
        <w:jc w:val="both"/>
        <w:rPr>
          <w:rFonts w:ascii="Times New Roman" w:hAnsi="Times New Roman" w:cs="Times New Roman"/>
          <w:color w:val="auto"/>
        </w:rPr>
      </w:pPr>
      <w:r w:rsidRPr="007C612A">
        <w:rPr>
          <w:rFonts w:ascii="Times New Roman" w:hAnsi="Times New Roman" w:cs="Times New Roman"/>
        </w:rPr>
        <w:t>Тарификация педагогических работников производится 1 раз в год в сентябре текущего учебного года. В апреле текущего учебного года может проводиться предварительная тарификация на следующий учебный год в целях повышения качества расстановки кадров и обеспечения кадровой политики. При невыполнении по независящим от педагогического работника причинам объема установленной учебной нагрузки, уменьшение заработной платы не производится.</w:t>
      </w:r>
    </w:p>
    <w:p w:rsidR="007C612A" w:rsidRPr="007C612A" w:rsidRDefault="007C612A" w:rsidP="007C612A">
      <w:pPr>
        <w:tabs>
          <w:tab w:val="left" w:pos="781"/>
        </w:tabs>
        <w:spacing w:line="269" w:lineRule="exact"/>
        <w:ind w:left="709"/>
        <w:jc w:val="center"/>
        <w:rPr>
          <w:rFonts w:ascii="Times New Roman" w:hAnsi="Times New Roman" w:cs="Times New Roman"/>
          <w:color w:val="auto"/>
        </w:rPr>
      </w:pPr>
    </w:p>
    <w:p w:rsidR="007C612A" w:rsidRPr="007C612A" w:rsidRDefault="007C612A" w:rsidP="007C612A">
      <w:pPr>
        <w:keepNext/>
        <w:keepLines/>
        <w:numPr>
          <w:ilvl w:val="0"/>
          <w:numId w:val="1"/>
        </w:numPr>
        <w:tabs>
          <w:tab w:val="left" w:pos="298"/>
        </w:tabs>
        <w:spacing w:line="274" w:lineRule="exact"/>
        <w:jc w:val="center"/>
        <w:outlineLvl w:val="0"/>
        <w:rPr>
          <w:rFonts w:ascii="Times New Roman" w:hAnsi="Times New Roman" w:cs="Times New Roman"/>
          <w:b/>
          <w:bCs/>
          <w:color w:val="auto"/>
        </w:rPr>
      </w:pPr>
      <w:bookmarkStart w:id="4" w:name="bookmark3"/>
      <w:r w:rsidRPr="007C612A">
        <w:rPr>
          <w:rFonts w:ascii="Times New Roman" w:hAnsi="Times New Roman" w:cs="Times New Roman"/>
          <w:b/>
          <w:bCs/>
        </w:rPr>
        <w:t>Основные обязанности педагогических работников в рабочее время</w:t>
      </w:r>
      <w:bookmarkEnd w:id="4"/>
    </w:p>
    <w:p w:rsidR="007C612A" w:rsidRPr="007C612A" w:rsidRDefault="007C612A" w:rsidP="007C612A">
      <w:pPr>
        <w:keepNext/>
        <w:keepLines/>
        <w:tabs>
          <w:tab w:val="left" w:pos="298"/>
        </w:tabs>
        <w:spacing w:line="274" w:lineRule="exact"/>
        <w:jc w:val="both"/>
        <w:outlineLvl w:val="0"/>
        <w:rPr>
          <w:rFonts w:ascii="Times New Roman" w:hAnsi="Times New Roman" w:cs="Times New Roman"/>
          <w:b/>
          <w:bCs/>
          <w:color w:val="auto"/>
        </w:rPr>
      </w:pPr>
    </w:p>
    <w:p w:rsidR="007C612A" w:rsidRPr="007C612A" w:rsidRDefault="007C612A" w:rsidP="007C612A">
      <w:pPr>
        <w:numPr>
          <w:ilvl w:val="1"/>
          <w:numId w:val="1"/>
        </w:numPr>
        <w:tabs>
          <w:tab w:val="left" w:pos="776"/>
        </w:tabs>
        <w:spacing w:line="274" w:lineRule="exact"/>
        <w:ind w:firstLine="709"/>
        <w:jc w:val="both"/>
        <w:rPr>
          <w:rFonts w:ascii="Times New Roman" w:hAnsi="Times New Roman" w:cs="Times New Roman"/>
          <w:color w:val="auto"/>
        </w:rPr>
      </w:pPr>
      <w:r w:rsidRPr="007C612A">
        <w:rPr>
          <w:rFonts w:ascii="Times New Roman" w:hAnsi="Times New Roman" w:cs="Times New Roman"/>
        </w:rPr>
        <w:t>Педагогические работники обязаны:</w:t>
      </w:r>
    </w:p>
    <w:p w:rsidR="007C612A" w:rsidRPr="007C612A" w:rsidRDefault="007C612A" w:rsidP="007C612A">
      <w:pPr>
        <w:numPr>
          <w:ilvl w:val="0"/>
          <w:numId w:val="5"/>
        </w:numPr>
        <w:tabs>
          <w:tab w:val="left" w:pos="627"/>
        </w:tabs>
        <w:spacing w:line="274" w:lineRule="exact"/>
        <w:jc w:val="both"/>
        <w:rPr>
          <w:rFonts w:ascii="Times New Roman" w:hAnsi="Times New Roman" w:cs="Times New Roman"/>
          <w:color w:val="auto"/>
        </w:rPr>
      </w:pPr>
      <w:r w:rsidRPr="007C612A">
        <w:rPr>
          <w:rFonts w:ascii="Times New Roman" w:hAnsi="Times New Roman" w:cs="Times New Roman"/>
        </w:rPr>
        <w:t>осуществлять свою деятельность на высоком профессиональном уровне, обеспечивать в полном объеме утвержденную рабочую программу;</w:t>
      </w:r>
    </w:p>
    <w:p w:rsidR="007C612A" w:rsidRPr="007C612A" w:rsidRDefault="007C612A" w:rsidP="007C612A">
      <w:pPr>
        <w:numPr>
          <w:ilvl w:val="0"/>
          <w:numId w:val="5"/>
        </w:numPr>
        <w:tabs>
          <w:tab w:val="left" w:pos="627"/>
        </w:tabs>
        <w:spacing w:line="274" w:lineRule="exact"/>
        <w:jc w:val="both"/>
        <w:rPr>
          <w:rFonts w:ascii="Times New Roman" w:hAnsi="Times New Roman" w:cs="Times New Roman"/>
          <w:color w:val="auto"/>
        </w:rPr>
      </w:pPr>
      <w:r w:rsidRPr="007C612A">
        <w:rPr>
          <w:rFonts w:ascii="Times New Roman" w:hAnsi="Times New Roman" w:cs="Times New Roman"/>
        </w:rPr>
        <w:t>соблюдать правовые, нравственные и этические нормы, следовать требованиям профессиональной этики;</w:t>
      </w:r>
    </w:p>
    <w:p w:rsidR="007C612A" w:rsidRPr="007C612A" w:rsidRDefault="007C612A" w:rsidP="007C612A">
      <w:pPr>
        <w:numPr>
          <w:ilvl w:val="0"/>
          <w:numId w:val="5"/>
        </w:numPr>
        <w:tabs>
          <w:tab w:val="left" w:pos="632"/>
        </w:tabs>
        <w:spacing w:line="274" w:lineRule="exact"/>
        <w:jc w:val="both"/>
        <w:rPr>
          <w:rFonts w:ascii="Times New Roman" w:hAnsi="Times New Roman" w:cs="Times New Roman"/>
          <w:color w:val="auto"/>
        </w:rPr>
      </w:pPr>
      <w:r w:rsidRPr="007C612A">
        <w:rPr>
          <w:rFonts w:ascii="Times New Roman" w:hAnsi="Times New Roman" w:cs="Times New Roman"/>
        </w:rPr>
        <w:t>уважать честь и достоинство обучающихся и других участников образовательных отношений;</w:t>
      </w:r>
    </w:p>
    <w:p w:rsidR="007C612A" w:rsidRPr="007C612A" w:rsidRDefault="007C612A" w:rsidP="007C612A">
      <w:pPr>
        <w:numPr>
          <w:ilvl w:val="0"/>
          <w:numId w:val="5"/>
        </w:numPr>
        <w:tabs>
          <w:tab w:val="left" w:pos="637"/>
        </w:tabs>
        <w:spacing w:line="274" w:lineRule="exact"/>
        <w:jc w:val="both"/>
        <w:rPr>
          <w:rFonts w:ascii="Times New Roman" w:hAnsi="Times New Roman" w:cs="Times New Roman"/>
          <w:color w:val="auto"/>
        </w:rPr>
      </w:pPr>
      <w:r w:rsidRPr="007C612A">
        <w:rPr>
          <w:rFonts w:ascii="Times New Roman" w:hAnsi="Times New Roman" w:cs="Times New Roman"/>
        </w:rPr>
        <w:t>развивать у воспитанников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воспитанников культуру здорового и безопасного образа жизни;</w:t>
      </w:r>
    </w:p>
    <w:p w:rsidR="007C612A" w:rsidRPr="007C612A" w:rsidRDefault="007C612A" w:rsidP="007C612A">
      <w:pPr>
        <w:numPr>
          <w:ilvl w:val="0"/>
          <w:numId w:val="5"/>
        </w:numPr>
        <w:tabs>
          <w:tab w:val="left" w:pos="632"/>
        </w:tabs>
        <w:spacing w:line="254" w:lineRule="exact"/>
        <w:ind w:right="1980"/>
        <w:jc w:val="both"/>
        <w:rPr>
          <w:rFonts w:ascii="Times New Roman" w:hAnsi="Times New Roman" w:cs="Times New Roman"/>
          <w:color w:val="auto"/>
        </w:rPr>
      </w:pPr>
      <w:r w:rsidRPr="007C612A">
        <w:rPr>
          <w:rFonts w:ascii="Times New Roman" w:hAnsi="Times New Roman" w:cs="Times New Roman"/>
        </w:rPr>
        <w:t>применять педагогически обоснованные и обеспечивающие высокое качество образования формы, методы обучения и воспитания;</w:t>
      </w:r>
    </w:p>
    <w:p w:rsidR="007C612A" w:rsidRPr="007C612A" w:rsidRDefault="007C612A" w:rsidP="007C612A">
      <w:pPr>
        <w:numPr>
          <w:ilvl w:val="0"/>
          <w:numId w:val="5"/>
        </w:numPr>
        <w:tabs>
          <w:tab w:val="left" w:pos="646"/>
        </w:tabs>
        <w:spacing w:line="269" w:lineRule="exact"/>
        <w:jc w:val="both"/>
        <w:rPr>
          <w:rFonts w:ascii="Times New Roman" w:hAnsi="Times New Roman" w:cs="Times New Roman"/>
          <w:color w:val="auto"/>
        </w:rPr>
      </w:pPr>
      <w:r w:rsidRPr="007C612A">
        <w:rPr>
          <w:rFonts w:ascii="Times New Roman" w:hAnsi="Times New Roman" w:cs="Times New Roman"/>
        </w:rPr>
        <w:t>учитывать особенности психофизического развития воспитанников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7C612A" w:rsidRPr="007C612A" w:rsidRDefault="007C612A" w:rsidP="007C612A">
      <w:pPr>
        <w:numPr>
          <w:ilvl w:val="0"/>
          <w:numId w:val="5"/>
        </w:numPr>
        <w:tabs>
          <w:tab w:val="left" w:pos="632"/>
        </w:tabs>
        <w:spacing w:line="269" w:lineRule="exact"/>
        <w:jc w:val="both"/>
        <w:rPr>
          <w:rFonts w:ascii="Times New Roman" w:hAnsi="Times New Roman" w:cs="Times New Roman"/>
          <w:color w:val="auto"/>
        </w:rPr>
      </w:pPr>
      <w:r w:rsidRPr="007C612A">
        <w:rPr>
          <w:rFonts w:ascii="Times New Roman" w:hAnsi="Times New Roman" w:cs="Times New Roman"/>
        </w:rPr>
        <w:t>систематически повышать свой профессиональный уровень;</w:t>
      </w:r>
    </w:p>
    <w:p w:rsidR="007C612A" w:rsidRPr="007C612A" w:rsidRDefault="007C612A" w:rsidP="007C612A">
      <w:pPr>
        <w:numPr>
          <w:ilvl w:val="0"/>
          <w:numId w:val="5"/>
        </w:numPr>
        <w:tabs>
          <w:tab w:val="left" w:pos="651"/>
        </w:tabs>
        <w:spacing w:line="274" w:lineRule="exact"/>
        <w:jc w:val="both"/>
        <w:rPr>
          <w:rFonts w:ascii="Times New Roman" w:hAnsi="Times New Roman" w:cs="Times New Roman"/>
          <w:color w:val="auto"/>
        </w:rPr>
      </w:pPr>
      <w:r w:rsidRPr="007C612A">
        <w:rPr>
          <w:rFonts w:ascii="Times New Roman" w:hAnsi="Times New Roman" w:cs="Times New Roman"/>
        </w:rPr>
        <w:t>проходить аттестацию на соответствие занимаемой должности в порядке, установленном законодательством об образовании;</w:t>
      </w:r>
    </w:p>
    <w:p w:rsidR="007C612A" w:rsidRPr="007C612A" w:rsidRDefault="007C612A" w:rsidP="007C612A">
      <w:pPr>
        <w:numPr>
          <w:ilvl w:val="0"/>
          <w:numId w:val="5"/>
        </w:numPr>
        <w:tabs>
          <w:tab w:val="left" w:pos="637"/>
        </w:tabs>
        <w:spacing w:line="274" w:lineRule="exact"/>
        <w:jc w:val="both"/>
        <w:rPr>
          <w:rFonts w:ascii="Times New Roman" w:hAnsi="Times New Roman" w:cs="Times New Roman"/>
          <w:color w:val="auto"/>
        </w:rPr>
      </w:pPr>
      <w:r w:rsidRPr="007C612A">
        <w:rPr>
          <w:rFonts w:ascii="Times New Roman" w:hAnsi="Times New Roman" w:cs="Times New Roman"/>
        </w:rPr>
        <w:t>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7C612A" w:rsidRPr="007C612A" w:rsidRDefault="007C612A" w:rsidP="007C612A">
      <w:pPr>
        <w:numPr>
          <w:ilvl w:val="0"/>
          <w:numId w:val="5"/>
        </w:numPr>
        <w:tabs>
          <w:tab w:val="left" w:pos="747"/>
        </w:tabs>
        <w:spacing w:line="274" w:lineRule="exact"/>
        <w:ind w:right="1680"/>
        <w:jc w:val="both"/>
        <w:rPr>
          <w:rFonts w:ascii="Times New Roman" w:hAnsi="Times New Roman" w:cs="Times New Roman"/>
          <w:color w:val="auto"/>
        </w:rPr>
      </w:pPr>
      <w:r w:rsidRPr="007C612A">
        <w:rPr>
          <w:rFonts w:ascii="Times New Roman" w:hAnsi="Times New Roman" w:cs="Times New Roman"/>
        </w:rPr>
        <w:t>проходить в установленном законодательством Российской Федерации порядке обучение и проверку знаний и навыков в области охраны труда;</w:t>
      </w:r>
    </w:p>
    <w:p w:rsidR="007C612A" w:rsidRPr="007C612A" w:rsidRDefault="007C612A" w:rsidP="007C612A">
      <w:pPr>
        <w:numPr>
          <w:ilvl w:val="0"/>
          <w:numId w:val="5"/>
        </w:numPr>
        <w:tabs>
          <w:tab w:val="left" w:pos="742"/>
        </w:tabs>
        <w:spacing w:line="274" w:lineRule="exact"/>
        <w:jc w:val="both"/>
        <w:rPr>
          <w:rFonts w:ascii="Times New Roman" w:hAnsi="Times New Roman" w:cs="Times New Roman"/>
          <w:color w:val="auto"/>
        </w:rPr>
      </w:pPr>
      <w:r w:rsidRPr="007C612A">
        <w:rPr>
          <w:rFonts w:ascii="Times New Roman" w:hAnsi="Times New Roman" w:cs="Times New Roman"/>
        </w:rPr>
        <w:t xml:space="preserve">соблюдать Устав образовательной организации, положение о специализированном </w:t>
      </w:r>
      <w:r w:rsidRPr="007C612A">
        <w:rPr>
          <w:rFonts w:ascii="Times New Roman" w:hAnsi="Times New Roman" w:cs="Times New Roman"/>
        </w:rPr>
        <w:lastRenderedPageBreak/>
        <w:t>структурном образовательном подразделении организации, осуществляющей обучение, правила внутреннего трудового распорядка.</w:t>
      </w:r>
    </w:p>
    <w:p w:rsidR="007C612A" w:rsidRPr="007C612A" w:rsidRDefault="007C612A" w:rsidP="007C612A">
      <w:pPr>
        <w:numPr>
          <w:ilvl w:val="0"/>
          <w:numId w:val="5"/>
        </w:numPr>
        <w:tabs>
          <w:tab w:val="left" w:pos="934"/>
        </w:tabs>
        <w:spacing w:line="274" w:lineRule="exact"/>
        <w:jc w:val="both"/>
        <w:rPr>
          <w:rFonts w:ascii="Times New Roman" w:hAnsi="Times New Roman" w:cs="Times New Roman"/>
          <w:color w:val="auto"/>
        </w:rPr>
      </w:pPr>
      <w:r w:rsidRPr="007C612A">
        <w:rPr>
          <w:rFonts w:ascii="Times New Roman" w:hAnsi="Times New Roman" w:cs="Times New Roman"/>
        </w:rPr>
        <w:t xml:space="preserve">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w:t>
      </w:r>
      <w:proofErr w:type="gramStart"/>
      <w:r w:rsidRPr="007C612A">
        <w:rPr>
          <w:rFonts w:ascii="Times New Roman" w:hAnsi="Times New Roman" w:cs="Times New Roman"/>
        </w:rPr>
        <w:t>обучающимся</w:t>
      </w:r>
      <w:proofErr w:type="gramEnd"/>
      <w:r w:rsidRPr="007C612A">
        <w:rPr>
          <w:rFonts w:ascii="Times New Roman" w:hAnsi="Times New Roman" w:cs="Times New Roman"/>
        </w:rPr>
        <w:t xml:space="preserve"> в данной организации, если это приводит к конфликту интересов педагогического работника.</w:t>
      </w:r>
    </w:p>
    <w:p w:rsidR="007C612A" w:rsidRPr="007C612A" w:rsidRDefault="007C612A" w:rsidP="007C612A">
      <w:pPr>
        <w:tabs>
          <w:tab w:val="left" w:pos="934"/>
        </w:tabs>
        <w:spacing w:line="274" w:lineRule="exact"/>
        <w:ind w:left="709"/>
        <w:jc w:val="both"/>
        <w:rPr>
          <w:rFonts w:ascii="Times New Roman" w:hAnsi="Times New Roman" w:cs="Times New Roman"/>
          <w:color w:val="auto"/>
        </w:rPr>
      </w:pPr>
    </w:p>
    <w:p w:rsidR="007C612A" w:rsidRPr="007C612A" w:rsidRDefault="007C612A" w:rsidP="007C612A">
      <w:pPr>
        <w:keepNext/>
        <w:keepLines/>
        <w:numPr>
          <w:ilvl w:val="0"/>
          <w:numId w:val="1"/>
        </w:numPr>
        <w:tabs>
          <w:tab w:val="left" w:pos="604"/>
        </w:tabs>
        <w:spacing w:line="274" w:lineRule="exact"/>
        <w:ind w:firstLine="709"/>
        <w:jc w:val="center"/>
        <w:outlineLvl w:val="0"/>
        <w:rPr>
          <w:rFonts w:ascii="Times New Roman" w:hAnsi="Times New Roman" w:cs="Times New Roman"/>
          <w:b/>
          <w:bCs/>
          <w:color w:val="auto"/>
        </w:rPr>
      </w:pPr>
      <w:bookmarkStart w:id="5" w:name="bookmark4"/>
      <w:r w:rsidRPr="007C612A">
        <w:rPr>
          <w:rFonts w:ascii="Times New Roman" w:hAnsi="Times New Roman" w:cs="Times New Roman"/>
          <w:b/>
          <w:bCs/>
        </w:rPr>
        <w:t>Распределение рабочего времени воспитателей</w:t>
      </w:r>
      <w:bookmarkEnd w:id="5"/>
    </w:p>
    <w:p w:rsidR="007C612A" w:rsidRPr="007C612A" w:rsidRDefault="007C612A" w:rsidP="007C612A">
      <w:pPr>
        <w:keepNext/>
        <w:keepLines/>
        <w:tabs>
          <w:tab w:val="left" w:pos="604"/>
        </w:tabs>
        <w:spacing w:line="274" w:lineRule="exact"/>
        <w:ind w:left="709"/>
        <w:jc w:val="both"/>
        <w:outlineLvl w:val="0"/>
        <w:rPr>
          <w:rFonts w:ascii="Times New Roman" w:hAnsi="Times New Roman" w:cs="Times New Roman"/>
          <w:b/>
          <w:bCs/>
          <w:color w:val="auto"/>
        </w:rPr>
      </w:pPr>
    </w:p>
    <w:p w:rsidR="007C612A" w:rsidRPr="007C612A" w:rsidRDefault="007C612A" w:rsidP="007C612A">
      <w:pPr>
        <w:numPr>
          <w:ilvl w:val="1"/>
          <w:numId w:val="1"/>
        </w:numPr>
        <w:tabs>
          <w:tab w:val="left" w:pos="790"/>
        </w:tabs>
        <w:spacing w:line="274" w:lineRule="exact"/>
        <w:ind w:firstLine="709"/>
        <w:jc w:val="both"/>
        <w:rPr>
          <w:rFonts w:ascii="Times New Roman" w:hAnsi="Times New Roman" w:cs="Times New Roman"/>
          <w:color w:val="auto"/>
        </w:rPr>
      </w:pPr>
      <w:r w:rsidRPr="007C612A">
        <w:rPr>
          <w:rFonts w:ascii="Times New Roman" w:hAnsi="Times New Roman" w:cs="Times New Roman"/>
        </w:rPr>
        <w:t>Воспитатель, исполняющий педагогическую работу в пределах рабочей недели на 1 ставку заработной платы, выполняет должностные функции в первую и вторую половину дня через день.</w:t>
      </w:r>
    </w:p>
    <w:p w:rsidR="007C612A" w:rsidRPr="007C612A" w:rsidRDefault="007C612A" w:rsidP="007C612A">
      <w:pPr>
        <w:spacing w:line="274" w:lineRule="exact"/>
        <w:ind w:firstLine="709"/>
        <w:jc w:val="both"/>
        <w:rPr>
          <w:rFonts w:ascii="Times New Roman" w:hAnsi="Times New Roman" w:cs="Times New Roman"/>
          <w:color w:val="auto"/>
        </w:rPr>
      </w:pPr>
      <w:r w:rsidRPr="007C612A">
        <w:rPr>
          <w:rFonts w:ascii="Times New Roman" w:hAnsi="Times New Roman" w:cs="Times New Roman"/>
        </w:rPr>
        <w:t>Во время исполнения должностных обязанностей в первую половину дня он:</w:t>
      </w:r>
    </w:p>
    <w:p w:rsidR="007C612A" w:rsidRPr="007C612A" w:rsidRDefault="007C612A" w:rsidP="007C612A">
      <w:pPr>
        <w:spacing w:line="274" w:lineRule="exact"/>
        <w:ind w:firstLine="709"/>
        <w:jc w:val="both"/>
        <w:rPr>
          <w:rFonts w:ascii="Times New Roman" w:hAnsi="Times New Roman" w:cs="Times New Roman"/>
          <w:color w:val="auto"/>
        </w:rPr>
      </w:pPr>
      <w:r w:rsidRPr="007C612A">
        <w:rPr>
          <w:rFonts w:ascii="Times New Roman" w:hAnsi="Times New Roman" w:cs="Times New Roman"/>
        </w:rPr>
        <w:t>-осуществляет деятельность по графику проветривания, индивидуальную работу с воспитанниками в соответствии с календарным и перспективным планированием, работу с детьми, имеющими ограниченные возможности здоровья;</w:t>
      </w:r>
    </w:p>
    <w:p w:rsidR="007C612A" w:rsidRPr="007C612A" w:rsidRDefault="007C612A" w:rsidP="007C612A">
      <w:pPr>
        <w:spacing w:line="274" w:lineRule="exact"/>
        <w:ind w:firstLine="709"/>
        <w:rPr>
          <w:rFonts w:ascii="Times New Roman" w:hAnsi="Times New Roman" w:cs="Times New Roman"/>
          <w:color w:val="auto"/>
        </w:rPr>
      </w:pPr>
      <w:r w:rsidRPr="007C612A">
        <w:rPr>
          <w:rFonts w:ascii="Times New Roman" w:hAnsi="Times New Roman" w:cs="Times New Roman"/>
        </w:rPr>
        <w:t>-организует и осуществляет утренний фильтр при приеме воспитанников в учреждение, проводит беседу с родителями (законными представителями) о состоянии здоровья воспитанников;</w:t>
      </w:r>
    </w:p>
    <w:p w:rsidR="007C612A" w:rsidRPr="007C612A" w:rsidRDefault="007C612A" w:rsidP="007C612A">
      <w:pPr>
        <w:spacing w:line="274" w:lineRule="exact"/>
        <w:ind w:firstLine="709"/>
        <w:rPr>
          <w:rFonts w:ascii="Times New Roman" w:hAnsi="Times New Roman" w:cs="Times New Roman"/>
          <w:color w:val="auto"/>
        </w:rPr>
      </w:pPr>
      <w:r w:rsidRPr="007C612A">
        <w:rPr>
          <w:rFonts w:ascii="Times New Roman" w:hAnsi="Times New Roman" w:cs="Times New Roman"/>
        </w:rPr>
        <w:t>-организует работу дежурных воспитанников по уголку природы, столовой, учебной деятельности;</w:t>
      </w:r>
    </w:p>
    <w:p w:rsidR="007C612A" w:rsidRPr="007C612A" w:rsidRDefault="007C612A" w:rsidP="007C612A">
      <w:pPr>
        <w:spacing w:line="274" w:lineRule="exact"/>
        <w:ind w:firstLine="709"/>
        <w:rPr>
          <w:rFonts w:ascii="Times New Roman" w:hAnsi="Times New Roman" w:cs="Times New Roman"/>
          <w:color w:val="auto"/>
        </w:rPr>
      </w:pPr>
      <w:r w:rsidRPr="007C612A">
        <w:rPr>
          <w:rFonts w:ascii="Times New Roman" w:hAnsi="Times New Roman" w:cs="Times New Roman"/>
        </w:rPr>
        <w:t>-предлагает дидактические и сюжетно-ролевые игры воспитанникам для совместной и самостоятельной деятельности;</w:t>
      </w:r>
    </w:p>
    <w:p w:rsidR="007C612A" w:rsidRPr="007C612A" w:rsidRDefault="007C612A" w:rsidP="007C612A">
      <w:pPr>
        <w:spacing w:line="274" w:lineRule="exact"/>
        <w:ind w:firstLine="709"/>
        <w:rPr>
          <w:rFonts w:ascii="Times New Roman" w:hAnsi="Times New Roman" w:cs="Times New Roman"/>
          <w:color w:val="auto"/>
        </w:rPr>
      </w:pPr>
      <w:r w:rsidRPr="007C612A">
        <w:rPr>
          <w:rFonts w:ascii="Times New Roman" w:hAnsi="Times New Roman" w:cs="Times New Roman"/>
        </w:rPr>
        <w:t>-проводит утреннюю гимнастику с элементами дыхательной и артикуляционной гимнастик, соблюдение маркировки полотенец при умывании,</w:t>
      </w:r>
    </w:p>
    <w:p w:rsidR="007C612A" w:rsidRPr="007C612A" w:rsidRDefault="007C612A" w:rsidP="007C612A">
      <w:pPr>
        <w:spacing w:line="274" w:lineRule="exact"/>
        <w:ind w:firstLine="709"/>
        <w:rPr>
          <w:rFonts w:ascii="Times New Roman" w:hAnsi="Times New Roman" w:cs="Times New Roman"/>
          <w:color w:val="auto"/>
        </w:rPr>
      </w:pPr>
      <w:r w:rsidRPr="007C612A">
        <w:rPr>
          <w:rFonts w:ascii="Times New Roman" w:hAnsi="Times New Roman" w:cs="Times New Roman"/>
        </w:rPr>
        <w:t xml:space="preserve">-осуществляет воспитание культурно-гигиенических навыков во время приема пищи, </w:t>
      </w:r>
      <w:proofErr w:type="gramStart"/>
      <w:r w:rsidRPr="007C612A">
        <w:rPr>
          <w:rFonts w:ascii="Times New Roman" w:hAnsi="Times New Roman" w:cs="Times New Roman"/>
        </w:rPr>
        <w:t>-о</w:t>
      </w:r>
      <w:proofErr w:type="gramEnd"/>
      <w:r w:rsidRPr="007C612A">
        <w:rPr>
          <w:rFonts w:ascii="Times New Roman" w:hAnsi="Times New Roman" w:cs="Times New Roman"/>
        </w:rPr>
        <w:t>рганизует учебную деятельность в соответствие с расписанием непосредственно образовательной деятельности, утвержденным руководителем учреждения;</w:t>
      </w:r>
    </w:p>
    <w:p w:rsidR="007C612A" w:rsidRPr="007C612A" w:rsidRDefault="007C612A" w:rsidP="007C612A">
      <w:pPr>
        <w:spacing w:line="274" w:lineRule="exact"/>
        <w:ind w:firstLine="709"/>
        <w:rPr>
          <w:rFonts w:ascii="Times New Roman" w:hAnsi="Times New Roman" w:cs="Times New Roman"/>
          <w:color w:val="auto"/>
        </w:rPr>
      </w:pPr>
      <w:r w:rsidRPr="007C612A">
        <w:rPr>
          <w:rFonts w:ascii="Times New Roman" w:hAnsi="Times New Roman" w:cs="Times New Roman"/>
        </w:rPr>
        <w:t>-обеспечивает выход воспитанников на прогулку в строгом соответствии с режимом дня, утвержденном руководителем для данной возрастной группы;</w:t>
      </w:r>
    </w:p>
    <w:p w:rsidR="007C612A" w:rsidRPr="007C612A" w:rsidRDefault="007C612A" w:rsidP="007C612A">
      <w:pPr>
        <w:spacing w:line="274" w:lineRule="exact"/>
        <w:ind w:firstLine="709"/>
        <w:rPr>
          <w:rFonts w:ascii="Times New Roman" w:hAnsi="Times New Roman" w:cs="Times New Roman"/>
          <w:color w:val="auto"/>
        </w:rPr>
      </w:pPr>
      <w:r w:rsidRPr="007C612A">
        <w:rPr>
          <w:rFonts w:ascii="Times New Roman" w:hAnsi="Times New Roman" w:cs="Times New Roman"/>
        </w:rPr>
        <w:t>-обеспечивает организацию и проведение игровой, познавательной, исследовательской, оздоровительной деятельности воспитанников на прогулке (все составляющие части прогулки), их безопасность;</w:t>
      </w:r>
    </w:p>
    <w:p w:rsidR="007C612A" w:rsidRPr="007C612A" w:rsidRDefault="007C612A" w:rsidP="007C612A">
      <w:pPr>
        <w:spacing w:line="274" w:lineRule="exact"/>
        <w:ind w:firstLine="709"/>
        <w:jc w:val="both"/>
        <w:rPr>
          <w:rFonts w:ascii="Times New Roman" w:hAnsi="Times New Roman" w:cs="Times New Roman"/>
          <w:color w:val="auto"/>
        </w:rPr>
      </w:pPr>
      <w:r w:rsidRPr="007C612A">
        <w:rPr>
          <w:rFonts w:ascii="Times New Roman" w:hAnsi="Times New Roman" w:cs="Times New Roman"/>
        </w:rPr>
        <w:t>-обеспечивает воспитание культурно-гигиенических навыков при приеме пищи воспитанниками в режиме дня, выдачу и доведение до воспитанников нормы 1,2,3 блюд, в младших группах докармливает;</w:t>
      </w:r>
    </w:p>
    <w:p w:rsidR="007C612A" w:rsidRPr="007C612A" w:rsidRDefault="007C612A" w:rsidP="007C612A">
      <w:pPr>
        <w:spacing w:line="274" w:lineRule="exact"/>
        <w:ind w:firstLine="709"/>
        <w:jc w:val="both"/>
        <w:rPr>
          <w:rFonts w:ascii="Times New Roman" w:hAnsi="Times New Roman" w:cs="Times New Roman"/>
          <w:color w:val="auto"/>
        </w:rPr>
      </w:pPr>
      <w:r w:rsidRPr="007C612A">
        <w:rPr>
          <w:rFonts w:ascii="Times New Roman" w:hAnsi="Times New Roman" w:cs="Times New Roman"/>
        </w:rPr>
        <w:t>-обеспечивает спокойный переход воспитанников к дневному сну и порядок в группе для передачи группы второму воспитателю, использует в спальне записи звуков природы, тихой релаксирующей музыки;</w:t>
      </w:r>
    </w:p>
    <w:p w:rsidR="007C612A" w:rsidRPr="007C612A" w:rsidRDefault="007C612A" w:rsidP="007C612A">
      <w:pPr>
        <w:numPr>
          <w:ilvl w:val="1"/>
          <w:numId w:val="1"/>
        </w:numPr>
        <w:spacing w:line="274" w:lineRule="exact"/>
        <w:ind w:firstLine="709"/>
        <w:rPr>
          <w:rFonts w:ascii="Times New Roman" w:hAnsi="Times New Roman" w:cs="Times New Roman"/>
          <w:color w:val="auto"/>
        </w:rPr>
      </w:pPr>
      <w:r w:rsidRPr="007C612A">
        <w:rPr>
          <w:rFonts w:ascii="Times New Roman" w:hAnsi="Times New Roman" w:cs="Times New Roman"/>
        </w:rPr>
        <w:t>Во время работы во вторую половину дня воспитатель:</w:t>
      </w:r>
    </w:p>
    <w:p w:rsidR="007C612A" w:rsidRPr="007C612A" w:rsidRDefault="007C612A" w:rsidP="007C612A">
      <w:pPr>
        <w:spacing w:line="274" w:lineRule="exact"/>
        <w:ind w:firstLine="709"/>
        <w:rPr>
          <w:rFonts w:ascii="Times New Roman" w:hAnsi="Times New Roman" w:cs="Times New Roman"/>
          <w:color w:val="auto"/>
        </w:rPr>
      </w:pPr>
      <w:r w:rsidRPr="007C612A">
        <w:rPr>
          <w:rFonts w:ascii="Times New Roman" w:hAnsi="Times New Roman" w:cs="Times New Roman"/>
        </w:rPr>
        <w:t>-осуществляет прием группы от первого воспитателя: количество детей, состояние их здоровья, успешность воспитанников в освоении программы, реализуемой в учреждении, результатах проведенной индивидуальной работы с воспитанниками, в том числе и с детьми, имеющими ограниченные возможности здоровья, организацию работы с родителями, состояние групповых помещений;</w:t>
      </w:r>
    </w:p>
    <w:p w:rsidR="007C612A" w:rsidRPr="007C612A" w:rsidRDefault="007C612A" w:rsidP="007C612A">
      <w:pPr>
        <w:spacing w:line="274" w:lineRule="exact"/>
        <w:ind w:firstLine="709"/>
        <w:rPr>
          <w:rFonts w:ascii="Times New Roman" w:hAnsi="Times New Roman" w:cs="Times New Roman"/>
          <w:color w:val="auto"/>
        </w:rPr>
      </w:pPr>
      <w:r w:rsidRPr="007C612A">
        <w:rPr>
          <w:rFonts w:ascii="Times New Roman" w:hAnsi="Times New Roman" w:cs="Times New Roman"/>
        </w:rPr>
        <w:t>-обеспечивает условия для полноценного дневного сна воспитанников;</w:t>
      </w:r>
    </w:p>
    <w:p w:rsidR="007C612A" w:rsidRPr="007C612A" w:rsidRDefault="007C612A" w:rsidP="007C612A">
      <w:pPr>
        <w:spacing w:line="274" w:lineRule="exact"/>
        <w:ind w:firstLine="709"/>
        <w:jc w:val="both"/>
        <w:rPr>
          <w:rFonts w:ascii="Times New Roman" w:hAnsi="Times New Roman" w:cs="Times New Roman"/>
          <w:color w:val="auto"/>
        </w:rPr>
      </w:pPr>
      <w:r w:rsidRPr="007C612A">
        <w:rPr>
          <w:rFonts w:ascii="Times New Roman" w:hAnsi="Times New Roman" w:cs="Times New Roman"/>
        </w:rPr>
        <w:t>-во время сна детей осуществляет работу с документацией группы, подготовку к непосредственно образовательной деятельности во вторую половину дня или на следующий рабочий день, готовит атрибуты, демонстрационный и раздаточный материал к образовательной деятельности, готовит консультации для родителей;</w:t>
      </w:r>
    </w:p>
    <w:p w:rsidR="007C612A" w:rsidRPr="007C612A" w:rsidRDefault="007C612A" w:rsidP="007C612A">
      <w:pPr>
        <w:spacing w:line="274" w:lineRule="exact"/>
        <w:ind w:firstLine="709"/>
        <w:rPr>
          <w:rFonts w:ascii="Times New Roman" w:hAnsi="Times New Roman" w:cs="Times New Roman"/>
          <w:color w:val="auto"/>
        </w:rPr>
      </w:pPr>
      <w:r w:rsidRPr="007C612A">
        <w:rPr>
          <w:rFonts w:ascii="Times New Roman" w:hAnsi="Times New Roman" w:cs="Times New Roman"/>
        </w:rPr>
        <w:t>-участвует в консультациях с администрацией и другими педагогами учреждения по плану взаимодействия;</w:t>
      </w:r>
    </w:p>
    <w:p w:rsidR="007C612A" w:rsidRPr="007C612A" w:rsidRDefault="007C612A" w:rsidP="007C612A">
      <w:pPr>
        <w:spacing w:line="274" w:lineRule="exact"/>
        <w:ind w:firstLine="709"/>
        <w:rPr>
          <w:rFonts w:ascii="Times New Roman" w:hAnsi="Times New Roman" w:cs="Times New Roman"/>
          <w:color w:val="auto"/>
        </w:rPr>
      </w:pPr>
      <w:r w:rsidRPr="007C612A">
        <w:rPr>
          <w:rFonts w:ascii="Times New Roman" w:hAnsi="Times New Roman" w:cs="Times New Roman"/>
        </w:rPr>
        <w:t xml:space="preserve">-принимает участие в заседаниях педагогического совета учреждения, семинарах, </w:t>
      </w:r>
      <w:r w:rsidRPr="007C612A">
        <w:rPr>
          <w:rFonts w:ascii="Times New Roman" w:hAnsi="Times New Roman" w:cs="Times New Roman"/>
        </w:rPr>
        <w:lastRenderedPageBreak/>
        <w:t>педагогических часах и пр.;</w:t>
      </w:r>
    </w:p>
    <w:p w:rsidR="007C612A" w:rsidRPr="007C612A" w:rsidRDefault="007C612A" w:rsidP="007C612A">
      <w:pPr>
        <w:spacing w:line="274" w:lineRule="exact"/>
        <w:ind w:firstLine="709"/>
        <w:rPr>
          <w:rFonts w:ascii="Times New Roman" w:hAnsi="Times New Roman" w:cs="Times New Roman"/>
          <w:color w:val="auto"/>
        </w:rPr>
      </w:pPr>
      <w:r w:rsidRPr="007C612A">
        <w:rPr>
          <w:rFonts w:ascii="Times New Roman" w:hAnsi="Times New Roman" w:cs="Times New Roman"/>
        </w:rPr>
        <w:t xml:space="preserve">-оформляет выставки детских работ с указанием темы работы, цели и даты проведения; </w:t>
      </w:r>
      <w:proofErr w:type="gramStart"/>
      <w:r w:rsidRPr="007C612A">
        <w:rPr>
          <w:rFonts w:ascii="Times New Roman" w:hAnsi="Times New Roman" w:cs="Times New Roman"/>
        </w:rPr>
        <w:t>-г</w:t>
      </w:r>
      <w:proofErr w:type="gramEnd"/>
      <w:r w:rsidRPr="007C612A">
        <w:rPr>
          <w:rFonts w:ascii="Times New Roman" w:hAnsi="Times New Roman" w:cs="Times New Roman"/>
        </w:rPr>
        <w:t>отовит дидактические материалы для совершенствования предметно-развивающей среды группы и ДОУ;</w:t>
      </w:r>
    </w:p>
    <w:p w:rsidR="007C612A" w:rsidRPr="007C612A" w:rsidRDefault="007C612A" w:rsidP="007C612A">
      <w:pPr>
        <w:spacing w:line="274" w:lineRule="exact"/>
        <w:ind w:firstLine="709"/>
        <w:rPr>
          <w:rFonts w:ascii="Times New Roman" w:hAnsi="Times New Roman" w:cs="Times New Roman"/>
          <w:color w:val="auto"/>
        </w:rPr>
      </w:pPr>
      <w:r w:rsidRPr="007C612A">
        <w:rPr>
          <w:rFonts w:ascii="Times New Roman" w:hAnsi="Times New Roman" w:cs="Times New Roman"/>
        </w:rPr>
        <w:t xml:space="preserve">-организует хозяйственно-бытовой труд воспитанников в уголке природы и пр.; </w:t>
      </w:r>
      <w:proofErr w:type="gramStart"/>
      <w:r w:rsidRPr="007C612A">
        <w:rPr>
          <w:rFonts w:ascii="Times New Roman" w:hAnsi="Times New Roman" w:cs="Times New Roman"/>
        </w:rPr>
        <w:t>-о</w:t>
      </w:r>
      <w:proofErr w:type="gramEnd"/>
      <w:r w:rsidRPr="007C612A">
        <w:rPr>
          <w:rFonts w:ascii="Times New Roman" w:hAnsi="Times New Roman" w:cs="Times New Roman"/>
        </w:rPr>
        <w:t>беспечивает выход воспитанников на вечернюю прогулку в соответствии с режимом дня;</w:t>
      </w:r>
    </w:p>
    <w:p w:rsidR="007C612A" w:rsidRPr="007C612A" w:rsidRDefault="007C612A" w:rsidP="007C612A">
      <w:pPr>
        <w:spacing w:line="269" w:lineRule="exact"/>
        <w:ind w:firstLine="709"/>
        <w:jc w:val="both"/>
        <w:rPr>
          <w:rFonts w:ascii="Times New Roman" w:hAnsi="Times New Roman" w:cs="Times New Roman"/>
          <w:color w:val="auto"/>
        </w:rPr>
      </w:pPr>
      <w:r w:rsidRPr="007C612A">
        <w:rPr>
          <w:rFonts w:ascii="Times New Roman" w:hAnsi="Times New Roman" w:cs="Times New Roman"/>
        </w:rPr>
        <w:t>-обеспечивает организацию и проведение игровой, познавательной, исследовательской, оздоровительной деятельности воспитанников на прогулке (все составляющие части прогулки), их безопасность;</w:t>
      </w:r>
    </w:p>
    <w:p w:rsidR="007C612A" w:rsidRPr="007C612A" w:rsidRDefault="007C612A" w:rsidP="007C612A">
      <w:pPr>
        <w:spacing w:line="274" w:lineRule="exact"/>
        <w:ind w:firstLine="709"/>
        <w:jc w:val="both"/>
        <w:rPr>
          <w:rFonts w:ascii="Times New Roman" w:hAnsi="Times New Roman" w:cs="Times New Roman"/>
          <w:color w:val="auto"/>
        </w:rPr>
      </w:pPr>
      <w:r w:rsidRPr="007C612A">
        <w:rPr>
          <w:rFonts w:ascii="Times New Roman" w:hAnsi="Times New Roman" w:cs="Times New Roman"/>
        </w:rPr>
        <w:t>-обеспечивает воспитание культурно-гигиенических навыков при приеме пищи воспитанниками в режиме дня, выдачу и доведение до воспитанников нормы блюд, в младших группах докармливает;</w:t>
      </w:r>
    </w:p>
    <w:p w:rsidR="007C612A" w:rsidRPr="007C612A" w:rsidRDefault="007C612A" w:rsidP="007C612A">
      <w:pPr>
        <w:spacing w:line="274" w:lineRule="exact"/>
        <w:ind w:firstLine="709"/>
        <w:jc w:val="both"/>
        <w:rPr>
          <w:rFonts w:ascii="Times New Roman" w:hAnsi="Times New Roman" w:cs="Times New Roman"/>
          <w:color w:val="auto"/>
        </w:rPr>
      </w:pPr>
      <w:r w:rsidRPr="007C612A">
        <w:rPr>
          <w:rFonts w:ascii="Times New Roman" w:hAnsi="Times New Roman" w:cs="Times New Roman"/>
        </w:rPr>
        <w:t>-организует консультативную работу с родителями по индивидуальному развитию ребенка, динамике его развития, организует просветительскую работу по привитию педагогической культуры родителям;</w:t>
      </w:r>
    </w:p>
    <w:p w:rsidR="007C612A" w:rsidRPr="007C612A" w:rsidRDefault="007C612A" w:rsidP="007C612A">
      <w:pPr>
        <w:spacing w:line="274" w:lineRule="exact"/>
        <w:ind w:firstLine="709"/>
        <w:jc w:val="both"/>
        <w:rPr>
          <w:rFonts w:ascii="Times New Roman" w:hAnsi="Times New Roman" w:cs="Times New Roman"/>
          <w:color w:val="auto"/>
        </w:rPr>
      </w:pPr>
      <w:r w:rsidRPr="007C612A">
        <w:rPr>
          <w:rFonts w:ascii="Times New Roman" w:hAnsi="Times New Roman" w:cs="Times New Roman"/>
        </w:rPr>
        <w:t>-обеспечивает индивидуальную работу с воспитанниками по всем направлениям деятельности, в соответствие с календарным планированием.</w:t>
      </w:r>
    </w:p>
    <w:p w:rsidR="007C612A" w:rsidRPr="007C612A" w:rsidRDefault="007C612A" w:rsidP="007C612A">
      <w:pPr>
        <w:numPr>
          <w:ilvl w:val="1"/>
          <w:numId w:val="1"/>
        </w:numPr>
        <w:tabs>
          <w:tab w:val="left" w:pos="533"/>
        </w:tabs>
        <w:spacing w:line="274" w:lineRule="exact"/>
        <w:ind w:firstLine="709"/>
        <w:jc w:val="both"/>
        <w:rPr>
          <w:rFonts w:ascii="Times New Roman" w:hAnsi="Times New Roman" w:cs="Times New Roman"/>
          <w:color w:val="auto"/>
        </w:rPr>
      </w:pPr>
      <w:r w:rsidRPr="007C612A">
        <w:rPr>
          <w:rFonts w:ascii="Times New Roman" w:hAnsi="Times New Roman" w:cs="Times New Roman"/>
        </w:rPr>
        <w:t xml:space="preserve">Для воспитателей введен суммированный учет рабочего времени, с отчетным периодом 1 месяц. Режим работы воспитателей, работающих на 1 ставку заработной платы при режиме 36-часовой рабочей недели, распределяется следующим образом: </w:t>
      </w:r>
      <w:proofErr w:type="gramStart"/>
      <w:r w:rsidRPr="007C612A">
        <w:rPr>
          <w:rFonts w:ascii="Times New Roman" w:hAnsi="Times New Roman" w:cs="Times New Roman"/>
        </w:rPr>
        <w:t>-п</w:t>
      </w:r>
      <w:proofErr w:type="gramEnd"/>
      <w:r w:rsidRPr="007C612A">
        <w:rPr>
          <w:rFonts w:ascii="Times New Roman" w:hAnsi="Times New Roman" w:cs="Times New Roman"/>
        </w:rPr>
        <w:t>ервая половина дня с 7.30 до 13.30; вторая половина дня с 13.30 до 16.30. отработка недостающего до 36-часовой недельной нагрузки времени осуществляется за отсутствующих воспитателей или организации методической работы по производственной необходимости.</w:t>
      </w:r>
    </w:p>
    <w:p w:rsidR="007C612A" w:rsidRPr="007C612A" w:rsidRDefault="007C612A" w:rsidP="007C612A">
      <w:pPr>
        <w:spacing w:line="274" w:lineRule="exact"/>
        <w:ind w:firstLine="709"/>
        <w:jc w:val="both"/>
        <w:rPr>
          <w:rFonts w:ascii="Times New Roman" w:hAnsi="Times New Roman" w:cs="Times New Roman"/>
        </w:rPr>
      </w:pPr>
      <w:r w:rsidRPr="007C612A">
        <w:rPr>
          <w:rFonts w:ascii="Times New Roman" w:hAnsi="Times New Roman" w:cs="Times New Roman"/>
        </w:rPr>
        <w:t>Режим работы воспитателя фиксируется в трудовом договоре, при изменении режима работы - в дополнительном соглашении к трудовому договору.</w:t>
      </w:r>
    </w:p>
    <w:p w:rsidR="007C612A" w:rsidRPr="007C612A" w:rsidRDefault="007C612A" w:rsidP="007C612A">
      <w:pPr>
        <w:spacing w:line="274" w:lineRule="exact"/>
        <w:rPr>
          <w:rFonts w:ascii="Times New Roman" w:hAnsi="Times New Roman" w:cs="Times New Roman"/>
          <w:color w:val="auto"/>
        </w:rPr>
      </w:pPr>
    </w:p>
    <w:p w:rsidR="007C612A" w:rsidRPr="007C612A" w:rsidRDefault="007C612A" w:rsidP="007C612A">
      <w:pPr>
        <w:keepNext/>
        <w:keepLines/>
        <w:numPr>
          <w:ilvl w:val="0"/>
          <w:numId w:val="1"/>
        </w:numPr>
        <w:tabs>
          <w:tab w:val="left" w:pos="1558"/>
        </w:tabs>
        <w:spacing w:line="274" w:lineRule="exact"/>
        <w:ind w:left="1260"/>
        <w:jc w:val="both"/>
        <w:outlineLvl w:val="0"/>
        <w:rPr>
          <w:rFonts w:ascii="Times New Roman" w:hAnsi="Times New Roman" w:cs="Times New Roman"/>
          <w:b/>
          <w:bCs/>
          <w:color w:val="auto"/>
        </w:rPr>
      </w:pPr>
      <w:bookmarkStart w:id="6" w:name="bookmark5"/>
      <w:r w:rsidRPr="007C612A">
        <w:rPr>
          <w:rFonts w:ascii="Times New Roman" w:hAnsi="Times New Roman" w:cs="Times New Roman"/>
          <w:b/>
          <w:bCs/>
        </w:rPr>
        <w:t xml:space="preserve">Выполнение дополнительно </w:t>
      </w:r>
      <w:proofErr w:type="gramStart"/>
      <w:r w:rsidRPr="007C612A">
        <w:rPr>
          <w:rFonts w:ascii="Times New Roman" w:hAnsi="Times New Roman" w:cs="Times New Roman"/>
          <w:b/>
          <w:bCs/>
        </w:rPr>
        <w:t>возложенных</w:t>
      </w:r>
      <w:proofErr w:type="gramEnd"/>
      <w:r w:rsidRPr="007C612A">
        <w:rPr>
          <w:rFonts w:ascii="Times New Roman" w:hAnsi="Times New Roman" w:cs="Times New Roman"/>
          <w:b/>
          <w:bCs/>
        </w:rPr>
        <w:t xml:space="preserve"> на педагогических</w:t>
      </w:r>
      <w:bookmarkEnd w:id="6"/>
    </w:p>
    <w:p w:rsidR="007C612A" w:rsidRPr="007C612A" w:rsidRDefault="007C612A" w:rsidP="007C612A">
      <w:pPr>
        <w:spacing w:line="274" w:lineRule="exact"/>
        <w:jc w:val="both"/>
        <w:rPr>
          <w:rFonts w:ascii="Times New Roman" w:hAnsi="Times New Roman" w:cs="Times New Roman"/>
          <w:b/>
          <w:bCs/>
        </w:rPr>
      </w:pPr>
      <w:r w:rsidRPr="007C612A">
        <w:rPr>
          <w:rFonts w:ascii="Times New Roman" w:hAnsi="Times New Roman" w:cs="Times New Roman"/>
          <w:b/>
          <w:bCs/>
        </w:rPr>
        <w:t xml:space="preserve">                                                     работников обязанностей</w:t>
      </w:r>
    </w:p>
    <w:p w:rsidR="007C612A" w:rsidRPr="007C612A" w:rsidRDefault="007C612A" w:rsidP="007C612A">
      <w:pPr>
        <w:spacing w:line="274" w:lineRule="exact"/>
        <w:jc w:val="both"/>
        <w:rPr>
          <w:rFonts w:ascii="Times New Roman" w:hAnsi="Times New Roman" w:cs="Times New Roman"/>
          <w:b/>
          <w:bCs/>
          <w:color w:val="auto"/>
        </w:rPr>
      </w:pPr>
    </w:p>
    <w:p w:rsidR="007C612A" w:rsidRPr="007C612A" w:rsidRDefault="007C612A" w:rsidP="007C612A">
      <w:pPr>
        <w:numPr>
          <w:ilvl w:val="1"/>
          <w:numId w:val="1"/>
        </w:numPr>
        <w:tabs>
          <w:tab w:val="left" w:pos="471"/>
        </w:tabs>
        <w:spacing w:line="274" w:lineRule="exact"/>
        <w:ind w:firstLine="709"/>
        <w:jc w:val="both"/>
        <w:rPr>
          <w:rFonts w:ascii="Times New Roman" w:hAnsi="Times New Roman" w:cs="Times New Roman"/>
          <w:color w:val="auto"/>
        </w:rPr>
      </w:pPr>
      <w:r w:rsidRPr="007C612A">
        <w:rPr>
          <w:rFonts w:ascii="Times New Roman" w:hAnsi="Times New Roman" w:cs="Times New Roman"/>
        </w:rPr>
        <w:t>На основе конкретной должностной инструкции работника Учреждения определяются следующие дополнительные работы, направленные на достижение современного качества образования:</w:t>
      </w:r>
    </w:p>
    <w:p w:rsidR="007C612A" w:rsidRPr="007C612A" w:rsidRDefault="007C612A" w:rsidP="007C612A">
      <w:pPr>
        <w:numPr>
          <w:ilvl w:val="2"/>
          <w:numId w:val="1"/>
        </w:numPr>
        <w:tabs>
          <w:tab w:val="left" w:pos="649"/>
        </w:tabs>
        <w:spacing w:line="274" w:lineRule="exact"/>
        <w:ind w:firstLine="709"/>
        <w:jc w:val="both"/>
        <w:rPr>
          <w:rFonts w:ascii="Times New Roman" w:hAnsi="Times New Roman" w:cs="Times New Roman"/>
          <w:color w:val="auto"/>
        </w:rPr>
      </w:pPr>
      <w:r w:rsidRPr="007C612A">
        <w:rPr>
          <w:rFonts w:ascii="Times New Roman" w:hAnsi="Times New Roman" w:cs="Times New Roman"/>
        </w:rPr>
        <w:t>педагогическое сопровождение индивидуальных образовательных маршрутов и программ воспитанников;</w:t>
      </w:r>
    </w:p>
    <w:p w:rsidR="007C612A" w:rsidRPr="007C612A" w:rsidRDefault="007C612A" w:rsidP="007C612A">
      <w:pPr>
        <w:numPr>
          <w:ilvl w:val="2"/>
          <w:numId w:val="1"/>
        </w:numPr>
        <w:tabs>
          <w:tab w:val="left" w:pos="649"/>
        </w:tabs>
        <w:spacing w:line="274" w:lineRule="exact"/>
        <w:ind w:firstLine="709"/>
        <w:jc w:val="both"/>
        <w:rPr>
          <w:rFonts w:ascii="Times New Roman" w:hAnsi="Times New Roman" w:cs="Times New Roman"/>
          <w:color w:val="auto"/>
        </w:rPr>
      </w:pPr>
      <w:r w:rsidRPr="007C612A">
        <w:rPr>
          <w:rFonts w:ascii="Times New Roman" w:hAnsi="Times New Roman" w:cs="Times New Roman"/>
        </w:rPr>
        <w:t>реализация приоритетных направлений программы развития Учреждения; 6.1.3. осуществление инновационной, опытно-экспериментальной деятельности;</w:t>
      </w:r>
    </w:p>
    <w:p w:rsidR="007C612A" w:rsidRPr="007C612A" w:rsidRDefault="007C612A" w:rsidP="007C612A">
      <w:pPr>
        <w:numPr>
          <w:ilvl w:val="0"/>
          <w:numId w:val="6"/>
        </w:numPr>
        <w:tabs>
          <w:tab w:val="left" w:pos="538"/>
        </w:tabs>
        <w:spacing w:line="274" w:lineRule="exact"/>
        <w:jc w:val="both"/>
        <w:rPr>
          <w:rFonts w:ascii="Times New Roman" w:hAnsi="Times New Roman" w:cs="Times New Roman"/>
          <w:color w:val="auto"/>
        </w:rPr>
      </w:pPr>
      <w:r w:rsidRPr="007C612A">
        <w:rPr>
          <w:rFonts w:ascii="Times New Roman" w:hAnsi="Times New Roman" w:cs="Times New Roman"/>
        </w:rPr>
        <w:t>внедрение современных, в том числе информационных технологий в образовательную практику;</w:t>
      </w:r>
    </w:p>
    <w:p w:rsidR="007C612A" w:rsidRPr="007C612A" w:rsidRDefault="007C612A" w:rsidP="007C612A">
      <w:pPr>
        <w:spacing w:line="274" w:lineRule="exact"/>
        <w:ind w:firstLine="709"/>
        <w:jc w:val="both"/>
        <w:rPr>
          <w:rFonts w:ascii="Times New Roman" w:hAnsi="Times New Roman" w:cs="Times New Roman"/>
          <w:color w:val="auto"/>
        </w:rPr>
      </w:pPr>
      <w:r w:rsidRPr="007C612A">
        <w:rPr>
          <w:rFonts w:ascii="Times New Roman" w:hAnsi="Times New Roman" w:cs="Times New Roman"/>
        </w:rPr>
        <w:t>6.1.5. обеспечение индивидуализации и вариативности образовательного процесса в работе с детьми с ОВЗ.</w:t>
      </w:r>
    </w:p>
    <w:p w:rsidR="007C612A" w:rsidRPr="007C612A" w:rsidRDefault="007C612A" w:rsidP="007C612A">
      <w:pPr>
        <w:numPr>
          <w:ilvl w:val="1"/>
          <w:numId w:val="1"/>
        </w:numPr>
        <w:tabs>
          <w:tab w:val="left" w:pos="658"/>
        </w:tabs>
        <w:spacing w:line="274" w:lineRule="exact"/>
        <w:ind w:firstLine="709"/>
        <w:jc w:val="both"/>
        <w:rPr>
          <w:rFonts w:ascii="Times New Roman" w:hAnsi="Times New Roman" w:cs="Times New Roman"/>
          <w:color w:val="auto"/>
        </w:rPr>
      </w:pPr>
      <w:r w:rsidRPr="007C612A">
        <w:rPr>
          <w:rFonts w:ascii="Times New Roman" w:hAnsi="Times New Roman" w:cs="Times New Roman"/>
        </w:rPr>
        <w:t>Нормирование и учет дополнительных работ по реализации приоритетных направлений программы развития, а также осуществлению инновационной, опытно</w:t>
      </w:r>
      <w:r w:rsidRPr="007C612A">
        <w:rPr>
          <w:rFonts w:ascii="Times New Roman" w:hAnsi="Times New Roman" w:cs="Times New Roman"/>
        </w:rPr>
        <w:softHyphen/>
        <w:t>-экспериментальной деятельности в каждом конкретной случае определяется на основе приказа по Учреждению на учебный год и конкретизируется в соответствующем разделе ежегодного плана работы.</w:t>
      </w:r>
    </w:p>
    <w:p w:rsidR="007C612A" w:rsidRPr="007C612A" w:rsidRDefault="007C612A" w:rsidP="007C612A">
      <w:pPr>
        <w:numPr>
          <w:ilvl w:val="1"/>
          <w:numId w:val="1"/>
        </w:numPr>
        <w:tabs>
          <w:tab w:val="left" w:pos="481"/>
        </w:tabs>
        <w:spacing w:line="274" w:lineRule="exact"/>
        <w:ind w:firstLine="709"/>
        <w:jc w:val="both"/>
        <w:rPr>
          <w:rFonts w:ascii="Times New Roman" w:hAnsi="Times New Roman" w:cs="Times New Roman"/>
          <w:color w:val="auto"/>
        </w:rPr>
      </w:pPr>
      <w:r w:rsidRPr="007C612A">
        <w:rPr>
          <w:rFonts w:ascii="Times New Roman" w:hAnsi="Times New Roman" w:cs="Times New Roman"/>
        </w:rPr>
        <w:t>Дополнительные работы по внедрению современных, в том числе информационных технологий в образовательную практику предполагают:</w:t>
      </w:r>
    </w:p>
    <w:p w:rsidR="007C612A" w:rsidRPr="007C612A" w:rsidRDefault="007C612A" w:rsidP="007C612A">
      <w:pPr>
        <w:numPr>
          <w:ilvl w:val="2"/>
          <w:numId w:val="1"/>
        </w:numPr>
        <w:tabs>
          <w:tab w:val="left" w:pos="649"/>
        </w:tabs>
        <w:spacing w:line="274" w:lineRule="exact"/>
        <w:ind w:firstLine="709"/>
        <w:jc w:val="both"/>
        <w:rPr>
          <w:rFonts w:ascii="Times New Roman" w:hAnsi="Times New Roman" w:cs="Times New Roman"/>
          <w:color w:val="auto"/>
        </w:rPr>
      </w:pPr>
      <w:r w:rsidRPr="007C612A">
        <w:rPr>
          <w:rFonts w:ascii="Times New Roman" w:hAnsi="Times New Roman" w:cs="Times New Roman"/>
        </w:rPr>
        <w:t>активное применение современных образовательных технологий в педагогической практике;</w:t>
      </w:r>
    </w:p>
    <w:p w:rsidR="007C612A" w:rsidRPr="007C612A" w:rsidRDefault="007C612A" w:rsidP="007C612A">
      <w:pPr>
        <w:numPr>
          <w:ilvl w:val="2"/>
          <w:numId w:val="1"/>
        </w:numPr>
        <w:tabs>
          <w:tab w:val="left" w:pos="649"/>
        </w:tabs>
        <w:spacing w:line="274" w:lineRule="exact"/>
        <w:ind w:firstLine="709"/>
        <w:jc w:val="both"/>
        <w:rPr>
          <w:rFonts w:ascii="Times New Roman" w:hAnsi="Times New Roman" w:cs="Times New Roman"/>
          <w:color w:val="auto"/>
        </w:rPr>
      </w:pPr>
      <w:r w:rsidRPr="007C612A">
        <w:rPr>
          <w:rFonts w:ascii="Times New Roman" w:hAnsi="Times New Roman" w:cs="Times New Roman"/>
        </w:rPr>
        <w:t xml:space="preserve">разработку и апробацию сетевых технологий организации обучения и воспитания; </w:t>
      </w:r>
    </w:p>
    <w:p w:rsidR="007C612A" w:rsidRPr="007C612A" w:rsidRDefault="007C612A" w:rsidP="007C612A">
      <w:pPr>
        <w:numPr>
          <w:ilvl w:val="2"/>
          <w:numId w:val="1"/>
        </w:numPr>
        <w:tabs>
          <w:tab w:val="left" w:pos="649"/>
        </w:tabs>
        <w:spacing w:line="274" w:lineRule="exact"/>
        <w:ind w:firstLine="709"/>
        <w:jc w:val="both"/>
        <w:rPr>
          <w:rFonts w:ascii="Times New Roman" w:hAnsi="Times New Roman" w:cs="Times New Roman"/>
          <w:color w:val="auto"/>
        </w:rPr>
      </w:pPr>
      <w:r w:rsidRPr="007C612A">
        <w:rPr>
          <w:rFonts w:ascii="Times New Roman" w:hAnsi="Times New Roman" w:cs="Times New Roman"/>
        </w:rPr>
        <w:t xml:space="preserve">эффективное использование интерактивного оборудования в учебном </w:t>
      </w:r>
      <w:r w:rsidRPr="007C612A">
        <w:rPr>
          <w:rFonts w:ascii="Times New Roman" w:hAnsi="Times New Roman" w:cs="Times New Roman"/>
        </w:rPr>
        <w:lastRenderedPageBreak/>
        <w:t>процессе. 6.4. Оплата дополнительных работ по внедрению современных, в том числе информационных технологий, производится после аттестации уровня профессиональной подготовки педагогического работника. Нормирование и учет дополнительных работ по внедрению современных, в том числе информационных технологий в образовательную практику осуществляет заведующий Учреждением.</w:t>
      </w:r>
    </w:p>
    <w:p w:rsidR="007C612A" w:rsidRPr="007C612A" w:rsidRDefault="007C612A" w:rsidP="007C612A">
      <w:pPr>
        <w:numPr>
          <w:ilvl w:val="0"/>
          <w:numId w:val="7"/>
        </w:numPr>
        <w:spacing w:line="269" w:lineRule="exact"/>
        <w:jc w:val="both"/>
        <w:rPr>
          <w:rFonts w:ascii="Times New Roman" w:hAnsi="Times New Roman" w:cs="Times New Roman"/>
          <w:color w:val="auto"/>
        </w:rPr>
      </w:pPr>
      <w:r w:rsidRPr="007C612A">
        <w:rPr>
          <w:rFonts w:ascii="Times New Roman" w:hAnsi="Times New Roman" w:cs="Times New Roman"/>
        </w:rPr>
        <w:t>Дополнительные работы по обеспечению индивидуализации и вариативности образовательного процесса в работе с одаренными детьми нормируются в каждом конкретном случае в плане индивидуального сопровождения одаренного воспитанника. Учет этой работы также ведется заведующим Учреждением.</w:t>
      </w:r>
    </w:p>
    <w:p w:rsidR="007C612A" w:rsidRPr="007C612A" w:rsidRDefault="007C612A" w:rsidP="007C612A">
      <w:pPr>
        <w:spacing w:line="269" w:lineRule="exact"/>
        <w:ind w:left="709"/>
        <w:jc w:val="both"/>
        <w:rPr>
          <w:rFonts w:ascii="Times New Roman" w:hAnsi="Times New Roman" w:cs="Times New Roman"/>
          <w:color w:val="auto"/>
        </w:rPr>
      </w:pPr>
    </w:p>
    <w:p w:rsidR="007C612A" w:rsidRPr="007C612A" w:rsidRDefault="007C612A" w:rsidP="007C612A">
      <w:pPr>
        <w:keepNext/>
        <w:keepLines/>
        <w:numPr>
          <w:ilvl w:val="0"/>
          <w:numId w:val="1"/>
        </w:numPr>
        <w:tabs>
          <w:tab w:val="left" w:pos="298"/>
        </w:tabs>
        <w:spacing w:after="330" w:line="240" w:lineRule="exact"/>
        <w:jc w:val="center"/>
        <w:outlineLvl w:val="0"/>
        <w:rPr>
          <w:rFonts w:ascii="Times New Roman" w:hAnsi="Times New Roman" w:cs="Times New Roman"/>
          <w:b/>
          <w:bCs/>
          <w:color w:val="auto"/>
        </w:rPr>
      </w:pPr>
      <w:bookmarkStart w:id="7" w:name="bookmark6"/>
      <w:r w:rsidRPr="007C612A">
        <w:rPr>
          <w:rFonts w:ascii="Times New Roman" w:hAnsi="Times New Roman" w:cs="Times New Roman"/>
          <w:b/>
          <w:bCs/>
        </w:rPr>
        <w:t>Ответственность педагогических работников</w:t>
      </w:r>
      <w:bookmarkEnd w:id="7"/>
    </w:p>
    <w:p w:rsidR="007C612A" w:rsidRPr="007C612A" w:rsidRDefault="007C612A" w:rsidP="007C612A">
      <w:pPr>
        <w:keepNext/>
        <w:keepLines/>
        <w:tabs>
          <w:tab w:val="left" w:pos="298"/>
        </w:tabs>
        <w:spacing w:after="330" w:line="240" w:lineRule="exact"/>
        <w:jc w:val="both"/>
        <w:outlineLvl w:val="0"/>
        <w:rPr>
          <w:rFonts w:ascii="Times New Roman" w:hAnsi="Times New Roman" w:cs="Times New Roman"/>
          <w:bCs/>
          <w:color w:val="auto"/>
        </w:rPr>
      </w:pPr>
      <w:r w:rsidRPr="007C612A">
        <w:rPr>
          <w:rFonts w:ascii="Times New Roman" w:hAnsi="Times New Roman" w:cs="Times New Roman"/>
          <w:bCs/>
        </w:rPr>
        <w:t>7.1.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пунктом 2 и 4 настоящего положения, учитывается при прохождении ими аттестации.</w:t>
      </w:r>
    </w:p>
    <w:p w:rsidR="007C612A" w:rsidRDefault="007C612A" w:rsidP="007C612A"/>
    <w:sectPr w:rsidR="007C61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34EE23E"/>
    <w:lvl w:ilvl="0">
      <w:start w:val="1"/>
      <w:numFmt w:val="decimal"/>
      <w:lvlText w:val="%1."/>
      <w:lvlJc w:val="left"/>
      <w:rPr>
        <w:rFonts w:ascii="Times New Roman" w:eastAsiaTheme="minorHAnsi"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2">
    <w:nsid w:val="00000005"/>
    <w:multiLevelType w:val="multilevel"/>
    <w:tmpl w:val="00000004"/>
    <w:lvl w:ilvl="0">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9"/>
    <w:multiLevelType w:val="multilevel"/>
    <w:tmpl w:val="00000008"/>
    <w:lvl w:ilvl="0">
      <w:start w:val="3"/>
      <w:numFmt w:val="decimal"/>
      <w:lvlText w:val="2.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D"/>
    <w:multiLevelType w:val="multilevel"/>
    <w:tmpl w:val="0000000C"/>
    <w:lvl w:ilvl="0">
      <w:start w:val="4"/>
      <w:numFmt w:val="decimal"/>
      <w:lvlText w:val="6.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4"/>
      <w:numFmt w:val="decimal"/>
      <w:lvlText w:val="6.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4"/>
      <w:numFmt w:val="decimal"/>
      <w:lvlText w:val="6.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4"/>
      <w:numFmt w:val="decimal"/>
      <w:lvlText w:val="6.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4"/>
      <w:numFmt w:val="decimal"/>
      <w:lvlText w:val="6.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4"/>
      <w:numFmt w:val="decimal"/>
      <w:lvlText w:val="6.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4"/>
      <w:numFmt w:val="decimal"/>
      <w:lvlText w:val="6.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4"/>
      <w:numFmt w:val="decimal"/>
      <w:lvlText w:val="6.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4"/>
      <w:numFmt w:val="decimal"/>
      <w:lvlText w:val="6.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F"/>
    <w:multiLevelType w:val="multilevel"/>
    <w:tmpl w:val="0000000E"/>
    <w:lvl w:ilvl="0">
      <w:start w:val="5"/>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12A"/>
    <w:rsid w:val="007C612A"/>
    <w:rsid w:val="009B5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12A"/>
    <w:pPr>
      <w:widowControl w:val="0"/>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1"/>
    <w:uiPriority w:val="99"/>
    <w:locked/>
    <w:rsid w:val="007C612A"/>
    <w:rPr>
      <w:rFonts w:ascii="Times New Roman" w:hAnsi="Times New Roman" w:cs="Times New Roman"/>
      <w:shd w:val="clear" w:color="auto" w:fill="FFFFFF"/>
    </w:rPr>
  </w:style>
  <w:style w:type="character" w:customStyle="1" w:styleId="1">
    <w:name w:val="Заголовок №1_"/>
    <w:link w:val="11"/>
    <w:uiPriority w:val="99"/>
    <w:locked/>
    <w:rsid w:val="007C612A"/>
    <w:rPr>
      <w:rFonts w:ascii="Times New Roman" w:hAnsi="Times New Roman" w:cs="Times New Roman"/>
      <w:b/>
      <w:bCs/>
      <w:shd w:val="clear" w:color="auto" w:fill="FFFFFF"/>
    </w:rPr>
  </w:style>
  <w:style w:type="character" w:customStyle="1" w:styleId="20">
    <w:name w:val="Основной текст (2) + Полужирный"/>
    <w:uiPriority w:val="99"/>
    <w:rsid w:val="007C612A"/>
    <w:rPr>
      <w:rFonts w:ascii="Times New Roman" w:hAnsi="Times New Roman" w:cs="Times New Roman"/>
      <w:b/>
      <w:bCs/>
      <w:u w:val="none"/>
    </w:rPr>
  </w:style>
  <w:style w:type="paragraph" w:customStyle="1" w:styleId="21">
    <w:name w:val="Основной текст (2)1"/>
    <w:basedOn w:val="a"/>
    <w:link w:val="2"/>
    <w:uiPriority w:val="99"/>
    <w:rsid w:val="007C612A"/>
    <w:pPr>
      <w:shd w:val="clear" w:color="auto" w:fill="FFFFFF"/>
      <w:spacing w:line="274" w:lineRule="exact"/>
      <w:ind w:hanging="480"/>
      <w:jc w:val="center"/>
    </w:pPr>
    <w:rPr>
      <w:rFonts w:ascii="Times New Roman" w:eastAsiaTheme="minorHAnsi" w:hAnsi="Times New Roman" w:cs="Times New Roman"/>
      <w:color w:val="auto"/>
      <w:sz w:val="22"/>
      <w:szCs w:val="22"/>
      <w:lang w:eastAsia="en-US"/>
    </w:rPr>
  </w:style>
  <w:style w:type="paragraph" w:customStyle="1" w:styleId="11">
    <w:name w:val="Заголовок №11"/>
    <w:basedOn w:val="a"/>
    <w:link w:val="1"/>
    <w:uiPriority w:val="99"/>
    <w:rsid w:val="007C612A"/>
    <w:pPr>
      <w:shd w:val="clear" w:color="auto" w:fill="FFFFFF"/>
      <w:spacing w:after="360" w:line="240" w:lineRule="atLeast"/>
      <w:jc w:val="both"/>
      <w:outlineLvl w:val="0"/>
    </w:pPr>
    <w:rPr>
      <w:rFonts w:ascii="Times New Roman" w:eastAsiaTheme="minorHAnsi" w:hAnsi="Times New Roman" w:cs="Times New Roman"/>
      <w:b/>
      <w:bCs/>
      <w:color w:val="auto"/>
      <w:sz w:val="22"/>
      <w:szCs w:val="22"/>
      <w:lang w:eastAsia="en-US"/>
    </w:rPr>
  </w:style>
  <w:style w:type="character" w:customStyle="1" w:styleId="5Exact">
    <w:name w:val="Основной текст (5) Exact"/>
    <w:link w:val="5"/>
    <w:uiPriority w:val="99"/>
    <w:locked/>
    <w:rsid w:val="007C612A"/>
    <w:rPr>
      <w:rFonts w:ascii="Segoe UI" w:hAnsi="Segoe UI" w:cs="Segoe UI"/>
      <w:sz w:val="26"/>
      <w:szCs w:val="26"/>
      <w:shd w:val="clear" w:color="auto" w:fill="FFFFFF"/>
    </w:rPr>
  </w:style>
  <w:style w:type="character" w:customStyle="1" w:styleId="3">
    <w:name w:val="Основной текст (3)_"/>
    <w:link w:val="30"/>
    <w:uiPriority w:val="99"/>
    <w:locked/>
    <w:rsid w:val="007C612A"/>
    <w:rPr>
      <w:rFonts w:ascii="Times New Roman" w:hAnsi="Times New Roman" w:cs="Times New Roman"/>
      <w:b/>
      <w:bCs/>
      <w:sz w:val="28"/>
      <w:szCs w:val="28"/>
      <w:shd w:val="clear" w:color="auto" w:fill="FFFFFF"/>
    </w:rPr>
  </w:style>
  <w:style w:type="paragraph" w:customStyle="1" w:styleId="5">
    <w:name w:val="Основной текст (5)"/>
    <w:basedOn w:val="a"/>
    <w:link w:val="5Exact"/>
    <w:uiPriority w:val="99"/>
    <w:rsid w:val="007C612A"/>
    <w:pPr>
      <w:shd w:val="clear" w:color="auto" w:fill="FFFFFF"/>
      <w:spacing w:line="336" w:lineRule="exact"/>
    </w:pPr>
    <w:rPr>
      <w:rFonts w:ascii="Segoe UI" w:eastAsiaTheme="minorHAnsi" w:hAnsi="Segoe UI" w:cs="Segoe UI"/>
      <w:color w:val="auto"/>
      <w:sz w:val="26"/>
      <w:szCs w:val="26"/>
      <w:lang w:eastAsia="en-US"/>
    </w:rPr>
  </w:style>
  <w:style w:type="paragraph" w:customStyle="1" w:styleId="30">
    <w:name w:val="Основной текст (3)"/>
    <w:basedOn w:val="a"/>
    <w:link w:val="3"/>
    <w:uiPriority w:val="99"/>
    <w:rsid w:val="007C612A"/>
    <w:pPr>
      <w:shd w:val="clear" w:color="auto" w:fill="FFFFFF"/>
      <w:spacing w:before="1800" w:line="322" w:lineRule="exact"/>
      <w:jc w:val="center"/>
    </w:pPr>
    <w:rPr>
      <w:rFonts w:ascii="Times New Roman" w:eastAsiaTheme="minorHAnsi" w:hAnsi="Times New Roman" w:cs="Times New Roman"/>
      <w:b/>
      <w:bCs/>
      <w:color w:val="auto"/>
      <w:sz w:val="28"/>
      <w:szCs w:val="28"/>
      <w:lang w:eastAsia="en-US"/>
    </w:rPr>
  </w:style>
  <w:style w:type="character" w:customStyle="1" w:styleId="2Exact">
    <w:name w:val="Основной текст (2) Exact"/>
    <w:uiPriority w:val="99"/>
    <w:rsid w:val="007C612A"/>
    <w:rPr>
      <w:rFonts w:ascii="Times New Roman" w:hAnsi="Times New Roman" w:cs="Times New Roman" w:hint="default"/>
      <w:strike w:val="0"/>
      <w:dstrike w:val="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12A"/>
    <w:pPr>
      <w:widowControl w:val="0"/>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1"/>
    <w:uiPriority w:val="99"/>
    <w:locked/>
    <w:rsid w:val="007C612A"/>
    <w:rPr>
      <w:rFonts w:ascii="Times New Roman" w:hAnsi="Times New Roman" w:cs="Times New Roman"/>
      <w:shd w:val="clear" w:color="auto" w:fill="FFFFFF"/>
    </w:rPr>
  </w:style>
  <w:style w:type="character" w:customStyle="1" w:styleId="1">
    <w:name w:val="Заголовок №1_"/>
    <w:link w:val="11"/>
    <w:uiPriority w:val="99"/>
    <w:locked/>
    <w:rsid w:val="007C612A"/>
    <w:rPr>
      <w:rFonts w:ascii="Times New Roman" w:hAnsi="Times New Roman" w:cs="Times New Roman"/>
      <w:b/>
      <w:bCs/>
      <w:shd w:val="clear" w:color="auto" w:fill="FFFFFF"/>
    </w:rPr>
  </w:style>
  <w:style w:type="character" w:customStyle="1" w:styleId="20">
    <w:name w:val="Основной текст (2) + Полужирный"/>
    <w:uiPriority w:val="99"/>
    <w:rsid w:val="007C612A"/>
    <w:rPr>
      <w:rFonts w:ascii="Times New Roman" w:hAnsi="Times New Roman" w:cs="Times New Roman"/>
      <w:b/>
      <w:bCs/>
      <w:u w:val="none"/>
    </w:rPr>
  </w:style>
  <w:style w:type="paragraph" w:customStyle="1" w:styleId="21">
    <w:name w:val="Основной текст (2)1"/>
    <w:basedOn w:val="a"/>
    <w:link w:val="2"/>
    <w:uiPriority w:val="99"/>
    <w:rsid w:val="007C612A"/>
    <w:pPr>
      <w:shd w:val="clear" w:color="auto" w:fill="FFFFFF"/>
      <w:spacing w:line="274" w:lineRule="exact"/>
      <w:ind w:hanging="480"/>
      <w:jc w:val="center"/>
    </w:pPr>
    <w:rPr>
      <w:rFonts w:ascii="Times New Roman" w:eastAsiaTheme="minorHAnsi" w:hAnsi="Times New Roman" w:cs="Times New Roman"/>
      <w:color w:val="auto"/>
      <w:sz w:val="22"/>
      <w:szCs w:val="22"/>
      <w:lang w:eastAsia="en-US"/>
    </w:rPr>
  </w:style>
  <w:style w:type="paragraph" w:customStyle="1" w:styleId="11">
    <w:name w:val="Заголовок №11"/>
    <w:basedOn w:val="a"/>
    <w:link w:val="1"/>
    <w:uiPriority w:val="99"/>
    <w:rsid w:val="007C612A"/>
    <w:pPr>
      <w:shd w:val="clear" w:color="auto" w:fill="FFFFFF"/>
      <w:spacing w:after="360" w:line="240" w:lineRule="atLeast"/>
      <w:jc w:val="both"/>
      <w:outlineLvl w:val="0"/>
    </w:pPr>
    <w:rPr>
      <w:rFonts w:ascii="Times New Roman" w:eastAsiaTheme="minorHAnsi" w:hAnsi="Times New Roman" w:cs="Times New Roman"/>
      <w:b/>
      <w:bCs/>
      <w:color w:val="auto"/>
      <w:sz w:val="22"/>
      <w:szCs w:val="22"/>
      <w:lang w:eastAsia="en-US"/>
    </w:rPr>
  </w:style>
  <w:style w:type="character" w:customStyle="1" w:styleId="5Exact">
    <w:name w:val="Основной текст (5) Exact"/>
    <w:link w:val="5"/>
    <w:uiPriority w:val="99"/>
    <w:locked/>
    <w:rsid w:val="007C612A"/>
    <w:rPr>
      <w:rFonts w:ascii="Segoe UI" w:hAnsi="Segoe UI" w:cs="Segoe UI"/>
      <w:sz w:val="26"/>
      <w:szCs w:val="26"/>
      <w:shd w:val="clear" w:color="auto" w:fill="FFFFFF"/>
    </w:rPr>
  </w:style>
  <w:style w:type="character" w:customStyle="1" w:styleId="3">
    <w:name w:val="Основной текст (3)_"/>
    <w:link w:val="30"/>
    <w:uiPriority w:val="99"/>
    <w:locked/>
    <w:rsid w:val="007C612A"/>
    <w:rPr>
      <w:rFonts w:ascii="Times New Roman" w:hAnsi="Times New Roman" w:cs="Times New Roman"/>
      <w:b/>
      <w:bCs/>
      <w:sz w:val="28"/>
      <w:szCs w:val="28"/>
      <w:shd w:val="clear" w:color="auto" w:fill="FFFFFF"/>
    </w:rPr>
  </w:style>
  <w:style w:type="paragraph" w:customStyle="1" w:styleId="5">
    <w:name w:val="Основной текст (5)"/>
    <w:basedOn w:val="a"/>
    <w:link w:val="5Exact"/>
    <w:uiPriority w:val="99"/>
    <w:rsid w:val="007C612A"/>
    <w:pPr>
      <w:shd w:val="clear" w:color="auto" w:fill="FFFFFF"/>
      <w:spacing w:line="336" w:lineRule="exact"/>
    </w:pPr>
    <w:rPr>
      <w:rFonts w:ascii="Segoe UI" w:eastAsiaTheme="minorHAnsi" w:hAnsi="Segoe UI" w:cs="Segoe UI"/>
      <w:color w:val="auto"/>
      <w:sz w:val="26"/>
      <w:szCs w:val="26"/>
      <w:lang w:eastAsia="en-US"/>
    </w:rPr>
  </w:style>
  <w:style w:type="paragraph" w:customStyle="1" w:styleId="30">
    <w:name w:val="Основной текст (3)"/>
    <w:basedOn w:val="a"/>
    <w:link w:val="3"/>
    <w:uiPriority w:val="99"/>
    <w:rsid w:val="007C612A"/>
    <w:pPr>
      <w:shd w:val="clear" w:color="auto" w:fill="FFFFFF"/>
      <w:spacing w:before="1800" w:line="322" w:lineRule="exact"/>
      <w:jc w:val="center"/>
    </w:pPr>
    <w:rPr>
      <w:rFonts w:ascii="Times New Roman" w:eastAsiaTheme="minorHAnsi" w:hAnsi="Times New Roman" w:cs="Times New Roman"/>
      <w:b/>
      <w:bCs/>
      <w:color w:val="auto"/>
      <w:sz w:val="28"/>
      <w:szCs w:val="28"/>
      <w:lang w:eastAsia="en-US"/>
    </w:rPr>
  </w:style>
  <w:style w:type="character" w:customStyle="1" w:styleId="2Exact">
    <w:name w:val="Основной текст (2) Exact"/>
    <w:uiPriority w:val="99"/>
    <w:rsid w:val="007C612A"/>
    <w:rPr>
      <w:rFonts w:ascii="Times New Roman" w:hAnsi="Times New Roman" w:cs="Times New Roman" w:hint="default"/>
      <w:strike w:val="0"/>
      <w:dstrike w:val="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3155</Words>
  <Characters>17985</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Беспаловы Беспаловы</dc:creator>
  <cp:lastModifiedBy>Беспаловы Беспаловы</cp:lastModifiedBy>
  <cp:revision>1</cp:revision>
  <dcterms:created xsi:type="dcterms:W3CDTF">2021-10-01T17:44:00Z</dcterms:created>
  <dcterms:modified xsi:type="dcterms:W3CDTF">2021-10-01T17:51:00Z</dcterms:modified>
</cp:coreProperties>
</file>